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DDBCF" w14:textId="77777777" w:rsidR="00B26348" w:rsidRDefault="00000000">
      <w:pPr>
        <w:pStyle w:val="Heading1"/>
      </w:pPr>
      <w:r>
        <w:t>3. Involved Party #1: Injury Details</w:t>
      </w:r>
    </w:p>
    <w:p w14:paraId="27867229" w14:textId="77777777" w:rsidR="00B26348" w:rsidRDefault="00000000">
      <w:r>
        <w:rPr>
          <w:i/>
        </w:rPr>
        <w:t>Input the more seriously injured party first (if multiple injured)</w:t>
      </w:r>
    </w:p>
    <w:p w14:paraId="6BD66030" w14:textId="77777777" w:rsidR="00B26348" w:rsidRDefault="00000000">
      <w:r>
        <w:rPr>
          <w:b/>
        </w:rPr>
        <w:t>53. How many major/separate injuries does Party #1 have?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1686CF4" w14:textId="77777777">
        <w:tc>
          <w:tcPr>
            <w:tcW w:w="10512" w:type="dxa"/>
          </w:tcPr>
          <w:p w14:paraId="1A3514B7" w14:textId="77777777" w:rsidR="00B26348" w:rsidRDefault="00000000">
            <w:r>
              <w:t>○ 1</w:t>
            </w:r>
          </w:p>
        </w:tc>
      </w:tr>
      <w:tr w:rsidR="00B26348" w14:paraId="10638C1F" w14:textId="77777777">
        <w:tc>
          <w:tcPr>
            <w:tcW w:w="10512" w:type="dxa"/>
          </w:tcPr>
          <w:p w14:paraId="1E287029" w14:textId="77777777" w:rsidR="00B26348" w:rsidRDefault="00000000">
            <w:r>
              <w:t>○ 2</w:t>
            </w:r>
          </w:p>
        </w:tc>
      </w:tr>
      <w:tr w:rsidR="00B26348" w14:paraId="5503AD25" w14:textId="77777777">
        <w:tc>
          <w:tcPr>
            <w:tcW w:w="10512" w:type="dxa"/>
          </w:tcPr>
          <w:p w14:paraId="56033B38" w14:textId="77777777" w:rsidR="00B26348" w:rsidRDefault="00000000">
            <w:r>
              <w:t>○ 3</w:t>
            </w:r>
          </w:p>
        </w:tc>
      </w:tr>
    </w:tbl>
    <w:p w14:paraId="091645DA" w14:textId="77777777" w:rsidR="00B26348" w:rsidRDefault="00B26348"/>
    <w:p w14:paraId="368274C4" w14:textId="77777777" w:rsidR="00B26348" w:rsidRDefault="00000000">
      <w:r>
        <w:rPr>
          <w:b/>
        </w:rPr>
        <w:t>54. Body Part Injured (#1)</w:t>
      </w:r>
      <w:r>
        <w:rPr>
          <w:i/>
          <w:color w:val="666666"/>
          <w:sz w:val="16"/>
        </w:rPr>
        <w:t xml:space="preserve">  [List Multi-level]</w:t>
      </w:r>
    </w:p>
    <w:p w14:paraId="45C6625D" w14:textId="77777777" w:rsidR="00B26348" w:rsidRDefault="00000000">
      <w:pPr>
        <w:ind w:left="216"/>
      </w:pPr>
      <w:r>
        <w:rPr>
          <w:i/>
        </w:rPr>
        <w:t>Input the most severe injury first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9F8E336" w14:textId="77777777">
        <w:tc>
          <w:tcPr>
            <w:tcW w:w="5256" w:type="dxa"/>
          </w:tcPr>
          <w:p w14:paraId="66B8577C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490117BF" w14:textId="77777777" w:rsidR="00B26348" w:rsidRDefault="00000000">
            <w:r>
              <w:t>○ Head, unspecified</w:t>
            </w:r>
          </w:p>
        </w:tc>
      </w:tr>
      <w:tr w:rsidR="00B26348" w14:paraId="6543595C" w14:textId="77777777">
        <w:tc>
          <w:tcPr>
            <w:tcW w:w="5256" w:type="dxa"/>
          </w:tcPr>
          <w:p w14:paraId="6C316CE0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3F2ABA8C" w14:textId="77777777" w:rsidR="00B26348" w:rsidRDefault="00000000">
            <w:r>
              <w:t>○ Brain</w:t>
            </w:r>
          </w:p>
        </w:tc>
      </w:tr>
      <w:tr w:rsidR="00B26348" w14:paraId="37335101" w14:textId="77777777">
        <w:tc>
          <w:tcPr>
            <w:tcW w:w="5256" w:type="dxa"/>
          </w:tcPr>
          <w:p w14:paraId="63C809B8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0C29B5E2" w14:textId="77777777" w:rsidR="00B26348" w:rsidRDefault="00000000">
            <w:r>
              <w:t>○ Skull</w:t>
            </w:r>
          </w:p>
        </w:tc>
      </w:tr>
      <w:tr w:rsidR="00B26348" w14:paraId="3D6AE43C" w14:textId="77777777">
        <w:tc>
          <w:tcPr>
            <w:tcW w:w="5256" w:type="dxa"/>
          </w:tcPr>
          <w:p w14:paraId="46B76C27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05BCF760" w14:textId="77777777" w:rsidR="00B26348" w:rsidRDefault="00000000">
            <w:r>
              <w:t>○ Ear(s)</w:t>
            </w:r>
          </w:p>
        </w:tc>
      </w:tr>
      <w:tr w:rsidR="00B26348" w14:paraId="011E9576" w14:textId="77777777">
        <w:tc>
          <w:tcPr>
            <w:tcW w:w="5256" w:type="dxa"/>
          </w:tcPr>
          <w:p w14:paraId="48C29AC7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6CB89AFC" w14:textId="77777777" w:rsidR="00B26348" w:rsidRDefault="00000000">
            <w:r>
              <w:t>○ Forehead</w:t>
            </w:r>
          </w:p>
        </w:tc>
      </w:tr>
      <w:tr w:rsidR="00B26348" w14:paraId="1989CC76" w14:textId="77777777">
        <w:tc>
          <w:tcPr>
            <w:tcW w:w="5256" w:type="dxa"/>
          </w:tcPr>
          <w:p w14:paraId="0D58702A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14D3B9C1" w14:textId="77777777" w:rsidR="00B26348" w:rsidRDefault="00000000">
            <w:r>
              <w:t>○ Nose, nasal cavity</w:t>
            </w:r>
          </w:p>
        </w:tc>
      </w:tr>
      <w:tr w:rsidR="00B26348" w14:paraId="2A915C97" w14:textId="77777777">
        <w:tc>
          <w:tcPr>
            <w:tcW w:w="5256" w:type="dxa"/>
          </w:tcPr>
          <w:p w14:paraId="5675948F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77D1114B" w14:textId="77777777" w:rsidR="00B26348" w:rsidRDefault="00000000">
            <w:r>
              <w:t>○ Nasopharynx</w:t>
            </w:r>
          </w:p>
        </w:tc>
      </w:tr>
      <w:tr w:rsidR="00B26348" w14:paraId="615E061D" w14:textId="77777777">
        <w:tc>
          <w:tcPr>
            <w:tcW w:w="5256" w:type="dxa"/>
          </w:tcPr>
          <w:p w14:paraId="2599C787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17884223" w14:textId="77777777" w:rsidR="00B26348" w:rsidRDefault="00000000">
            <w:r>
              <w:t>○ Sinus(es)</w:t>
            </w:r>
          </w:p>
        </w:tc>
      </w:tr>
      <w:tr w:rsidR="00B26348" w14:paraId="0B1086CB" w14:textId="77777777">
        <w:tc>
          <w:tcPr>
            <w:tcW w:w="5256" w:type="dxa"/>
          </w:tcPr>
          <w:p w14:paraId="6F1D78B9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58AD4A84" w14:textId="77777777" w:rsidR="00B26348" w:rsidRDefault="00000000">
            <w:r>
              <w:t>○ Cheek(s)</w:t>
            </w:r>
          </w:p>
        </w:tc>
      </w:tr>
      <w:tr w:rsidR="00B26348" w14:paraId="1CB3EEAE" w14:textId="77777777">
        <w:tc>
          <w:tcPr>
            <w:tcW w:w="5256" w:type="dxa"/>
          </w:tcPr>
          <w:p w14:paraId="140FCF3F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3D8E71E3" w14:textId="77777777" w:rsidR="00B26348" w:rsidRDefault="00000000">
            <w:r>
              <w:t>○ Mouth</w:t>
            </w:r>
          </w:p>
        </w:tc>
      </w:tr>
      <w:tr w:rsidR="00B26348" w14:paraId="2339DD40" w14:textId="77777777">
        <w:tc>
          <w:tcPr>
            <w:tcW w:w="5256" w:type="dxa"/>
          </w:tcPr>
          <w:p w14:paraId="3DD83B30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2B638033" w14:textId="77777777" w:rsidR="00B26348" w:rsidRDefault="00000000">
            <w:r>
              <w:t>○ Tongue</w:t>
            </w:r>
          </w:p>
        </w:tc>
      </w:tr>
      <w:tr w:rsidR="00B26348" w14:paraId="32C029E4" w14:textId="77777777">
        <w:tc>
          <w:tcPr>
            <w:tcW w:w="5256" w:type="dxa"/>
          </w:tcPr>
          <w:p w14:paraId="7DE9A6FB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07B7D702" w14:textId="77777777" w:rsidR="00B26348" w:rsidRDefault="00000000">
            <w:r>
              <w:t>○ Gum</w:t>
            </w:r>
          </w:p>
        </w:tc>
      </w:tr>
      <w:tr w:rsidR="00B26348" w14:paraId="4B77CB5C" w14:textId="77777777">
        <w:tc>
          <w:tcPr>
            <w:tcW w:w="5256" w:type="dxa"/>
          </w:tcPr>
          <w:p w14:paraId="1113D238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40745F46" w14:textId="77777777" w:rsidR="00B26348" w:rsidRDefault="00000000">
            <w:r>
              <w:t>○ Multiple face locations</w:t>
            </w:r>
          </w:p>
        </w:tc>
      </w:tr>
      <w:tr w:rsidR="00B26348" w14:paraId="04970E9A" w14:textId="77777777">
        <w:tc>
          <w:tcPr>
            <w:tcW w:w="5256" w:type="dxa"/>
          </w:tcPr>
          <w:p w14:paraId="4DC15479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0CD28DD0" w14:textId="77777777" w:rsidR="00B26348" w:rsidRDefault="00000000">
            <w:r>
              <w:t>○ Neck, Including Throat</w:t>
            </w:r>
          </w:p>
        </w:tc>
      </w:tr>
      <w:tr w:rsidR="00B26348" w14:paraId="20970A40" w14:textId="77777777">
        <w:tc>
          <w:tcPr>
            <w:tcW w:w="5256" w:type="dxa"/>
          </w:tcPr>
          <w:p w14:paraId="3217D99A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5803B080" w14:textId="77777777" w:rsidR="00B26348" w:rsidRDefault="00000000">
            <w:r>
              <w:t>○ Vocal cord(s)</w:t>
            </w:r>
          </w:p>
        </w:tc>
      </w:tr>
      <w:tr w:rsidR="00B26348" w14:paraId="4317EDC3" w14:textId="77777777">
        <w:tc>
          <w:tcPr>
            <w:tcW w:w="5256" w:type="dxa"/>
          </w:tcPr>
          <w:p w14:paraId="5D70F45E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515BA00D" w14:textId="77777777" w:rsidR="00B26348" w:rsidRDefault="00000000">
            <w:r>
              <w:t>○ Laryngopharynx</w:t>
            </w:r>
          </w:p>
        </w:tc>
      </w:tr>
      <w:tr w:rsidR="00B26348" w14:paraId="45EA5DA8" w14:textId="77777777">
        <w:tc>
          <w:tcPr>
            <w:tcW w:w="5256" w:type="dxa"/>
          </w:tcPr>
          <w:p w14:paraId="08091FEB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611A382F" w14:textId="77777777" w:rsidR="00B26348" w:rsidRDefault="00000000">
            <w:r>
              <w:t>○ Trachea</w:t>
            </w:r>
          </w:p>
        </w:tc>
      </w:tr>
      <w:tr w:rsidR="00B26348" w14:paraId="017A24C9" w14:textId="77777777">
        <w:tc>
          <w:tcPr>
            <w:tcW w:w="5256" w:type="dxa"/>
          </w:tcPr>
          <w:p w14:paraId="4B17D62A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6C7FE4D1" w14:textId="77777777" w:rsidR="00B26348" w:rsidRDefault="00000000">
            <w:r>
              <w:t>○ Trunk</w:t>
            </w:r>
          </w:p>
        </w:tc>
      </w:tr>
      <w:tr w:rsidR="00B26348" w14:paraId="777593F2" w14:textId="77777777">
        <w:tc>
          <w:tcPr>
            <w:tcW w:w="5256" w:type="dxa"/>
          </w:tcPr>
          <w:p w14:paraId="45E1D410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039147A1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44702090" w14:textId="77777777">
        <w:tc>
          <w:tcPr>
            <w:tcW w:w="5256" w:type="dxa"/>
          </w:tcPr>
          <w:p w14:paraId="74B9AE69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1264E9F5" w14:textId="77777777" w:rsidR="00B26348" w:rsidRDefault="00000000">
            <w:r>
              <w:t>○ Heart</w:t>
            </w:r>
          </w:p>
        </w:tc>
      </w:tr>
      <w:tr w:rsidR="00B26348" w14:paraId="2ECE0F3C" w14:textId="77777777">
        <w:tc>
          <w:tcPr>
            <w:tcW w:w="5256" w:type="dxa"/>
          </w:tcPr>
          <w:p w14:paraId="1C9E15DF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77B9D284" w14:textId="77777777" w:rsidR="00B26348" w:rsidRDefault="00000000">
            <w:r>
              <w:t>○ Lung(s), pleura</w:t>
            </w:r>
          </w:p>
        </w:tc>
      </w:tr>
      <w:tr w:rsidR="00B26348" w14:paraId="14BA9E7A" w14:textId="77777777">
        <w:tc>
          <w:tcPr>
            <w:tcW w:w="5256" w:type="dxa"/>
          </w:tcPr>
          <w:p w14:paraId="322B3F3F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4026348B" w14:textId="77777777" w:rsidR="00B26348" w:rsidRDefault="00000000">
            <w:r>
              <w:t>○ Multiple internal chest locations</w:t>
            </w:r>
          </w:p>
        </w:tc>
      </w:tr>
      <w:tr w:rsidR="00B26348" w14:paraId="3B520821" w14:textId="77777777">
        <w:tc>
          <w:tcPr>
            <w:tcW w:w="5256" w:type="dxa"/>
          </w:tcPr>
          <w:p w14:paraId="565E69F6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7F13F2AE" w14:textId="77777777" w:rsidR="00B26348" w:rsidRDefault="00000000">
            <w:r>
              <w:t>○ Thoracic region</w:t>
            </w:r>
          </w:p>
        </w:tc>
      </w:tr>
      <w:tr w:rsidR="00B26348" w14:paraId="174D9F73" w14:textId="77777777">
        <w:tc>
          <w:tcPr>
            <w:tcW w:w="5256" w:type="dxa"/>
          </w:tcPr>
          <w:p w14:paraId="550EAAD6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2EBCAD35" w14:textId="77777777" w:rsidR="00B26348" w:rsidRDefault="00000000">
            <w:r>
              <w:t>○ Sacral region</w:t>
            </w:r>
          </w:p>
        </w:tc>
      </w:tr>
      <w:tr w:rsidR="00B26348" w14:paraId="0630C380" w14:textId="77777777">
        <w:tc>
          <w:tcPr>
            <w:tcW w:w="5256" w:type="dxa"/>
          </w:tcPr>
          <w:p w14:paraId="17EAC669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24CA7680" w14:textId="77777777" w:rsidR="00B26348" w:rsidRDefault="00000000">
            <w:r>
              <w:t>○ Multiple back regions</w:t>
            </w:r>
          </w:p>
        </w:tc>
      </w:tr>
      <w:tr w:rsidR="00B26348" w14:paraId="192D0504" w14:textId="77777777">
        <w:tc>
          <w:tcPr>
            <w:tcW w:w="5256" w:type="dxa"/>
          </w:tcPr>
          <w:p w14:paraId="17C8C56B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0C4A4B07" w14:textId="77777777" w:rsidR="00B26348" w:rsidRDefault="00000000">
            <w:r>
              <w:t>○ Abdomen</w:t>
            </w:r>
          </w:p>
        </w:tc>
      </w:tr>
      <w:tr w:rsidR="00B26348" w14:paraId="70422EFE" w14:textId="77777777">
        <w:tc>
          <w:tcPr>
            <w:tcW w:w="5256" w:type="dxa"/>
          </w:tcPr>
          <w:p w14:paraId="6F262A24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262B900E" w14:textId="77777777" w:rsidR="00B26348" w:rsidRDefault="00000000">
            <w:r>
              <w:t>○ Stomach organ</w:t>
            </w:r>
          </w:p>
        </w:tc>
      </w:tr>
      <w:tr w:rsidR="00B26348" w14:paraId="23CD5C4C" w14:textId="77777777">
        <w:tc>
          <w:tcPr>
            <w:tcW w:w="5256" w:type="dxa"/>
          </w:tcPr>
          <w:p w14:paraId="3611B22C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5FED0B0A" w14:textId="77777777" w:rsidR="00B26348" w:rsidRDefault="00000000">
            <w:r>
              <w:t>○ Urinary organs</w:t>
            </w:r>
          </w:p>
        </w:tc>
      </w:tr>
      <w:tr w:rsidR="00B26348" w14:paraId="363D784E" w14:textId="77777777">
        <w:tc>
          <w:tcPr>
            <w:tcW w:w="5256" w:type="dxa"/>
          </w:tcPr>
          <w:p w14:paraId="185A8509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63AE714D" w14:textId="77777777" w:rsidR="00B26348" w:rsidRDefault="00000000">
            <w:r>
              <w:t>○ Kidney(s)</w:t>
            </w:r>
          </w:p>
        </w:tc>
      </w:tr>
      <w:tr w:rsidR="00B26348" w14:paraId="6AC24403" w14:textId="77777777">
        <w:tc>
          <w:tcPr>
            <w:tcW w:w="5256" w:type="dxa"/>
          </w:tcPr>
          <w:p w14:paraId="6F3D204D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170D0D41" w14:textId="77777777" w:rsidR="00B26348" w:rsidRDefault="00000000">
            <w:r>
              <w:t>○ Intestines, peritoneum</w:t>
            </w:r>
          </w:p>
        </w:tc>
      </w:tr>
      <w:tr w:rsidR="00B26348" w14:paraId="56F36C35" w14:textId="77777777">
        <w:tc>
          <w:tcPr>
            <w:tcW w:w="5256" w:type="dxa"/>
          </w:tcPr>
          <w:p w14:paraId="39B81948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66AEB21A" w14:textId="77777777" w:rsidR="00B26348" w:rsidRDefault="00000000">
            <w:r>
              <w:t>○ Small intestine</w:t>
            </w:r>
          </w:p>
        </w:tc>
      </w:tr>
      <w:tr w:rsidR="00B26348" w14:paraId="66FA89EF" w14:textId="77777777">
        <w:tc>
          <w:tcPr>
            <w:tcW w:w="5256" w:type="dxa"/>
          </w:tcPr>
          <w:p w14:paraId="538B0226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16DE3DEE" w14:textId="77777777" w:rsidR="00B26348" w:rsidRDefault="00000000">
            <w:r>
              <w:t>○ Multiple intestinal locations</w:t>
            </w:r>
          </w:p>
        </w:tc>
      </w:tr>
      <w:tr w:rsidR="00B26348" w14:paraId="0E39E667" w14:textId="77777777">
        <w:tc>
          <w:tcPr>
            <w:tcW w:w="5256" w:type="dxa"/>
          </w:tcPr>
          <w:p w14:paraId="348A71B0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3E383AF0" w14:textId="77777777" w:rsidR="00B26348" w:rsidRDefault="00000000">
            <w:r>
              <w:t>○ Liver</w:t>
            </w:r>
          </w:p>
        </w:tc>
      </w:tr>
      <w:tr w:rsidR="00B26348" w14:paraId="5DDB3BDC" w14:textId="77777777">
        <w:tc>
          <w:tcPr>
            <w:tcW w:w="5256" w:type="dxa"/>
          </w:tcPr>
          <w:p w14:paraId="5E48AF65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257D9574" w14:textId="77777777" w:rsidR="00B26348" w:rsidRDefault="00000000">
            <w:r>
              <w:t>○ Pancreas</w:t>
            </w:r>
          </w:p>
        </w:tc>
      </w:tr>
      <w:tr w:rsidR="00B26348" w14:paraId="4138AAE1" w14:textId="77777777">
        <w:tc>
          <w:tcPr>
            <w:tcW w:w="5256" w:type="dxa"/>
          </w:tcPr>
          <w:p w14:paraId="3E945405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5B680946" w14:textId="77777777" w:rsidR="00B26348" w:rsidRDefault="00000000">
            <w:r>
              <w:t>○ Multiple internal abdominal locations</w:t>
            </w:r>
          </w:p>
        </w:tc>
      </w:tr>
      <w:tr w:rsidR="00B26348" w14:paraId="625E487C" w14:textId="77777777">
        <w:tc>
          <w:tcPr>
            <w:tcW w:w="5256" w:type="dxa"/>
          </w:tcPr>
          <w:p w14:paraId="36005B85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46C3D8BB" w14:textId="77777777" w:rsidR="00B26348" w:rsidRDefault="00000000">
            <w:r>
              <w:t>○ Pelvic region, unspecified</w:t>
            </w:r>
          </w:p>
        </w:tc>
      </w:tr>
      <w:tr w:rsidR="00B26348" w14:paraId="75F9B91A" w14:textId="77777777">
        <w:tc>
          <w:tcPr>
            <w:tcW w:w="5256" w:type="dxa"/>
          </w:tcPr>
          <w:p w14:paraId="560FB2FC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335243A4" w14:textId="77777777" w:rsidR="00B26348" w:rsidRDefault="00000000">
            <w:r>
              <w:t>○ Pelvis</w:t>
            </w:r>
          </w:p>
        </w:tc>
      </w:tr>
      <w:tr w:rsidR="00B26348" w14:paraId="3BB23AF2" w14:textId="77777777">
        <w:tc>
          <w:tcPr>
            <w:tcW w:w="5256" w:type="dxa"/>
          </w:tcPr>
          <w:p w14:paraId="083F0213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743F4E78" w14:textId="77777777" w:rsidR="00B26348" w:rsidRDefault="00000000">
            <w:r>
              <w:t>○ Groin</w:t>
            </w:r>
          </w:p>
        </w:tc>
      </w:tr>
      <w:tr w:rsidR="00B26348" w14:paraId="3A557A86" w14:textId="77777777">
        <w:tc>
          <w:tcPr>
            <w:tcW w:w="5256" w:type="dxa"/>
          </w:tcPr>
          <w:p w14:paraId="3F8C1860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7C8FF922" w14:textId="77777777" w:rsidR="00B26348" w:rsidRDefault="00000000">
            <w:r>
              <w:t>○ Scrotum</w:t>
            </w:r>
          </w:p>
        </w:tc>
      </w:tr>
      <w:tr w:rsidR="00B26348" w14:paraId="4D08C5C3" w14:textId="77777777">
        <w:tc>
          <w:tcPr>
            <w:tcW w:w="5256" w:type="dxa"/>
          </w:tcPr>
          <w:p w14:paraId="7C4A332E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459A5702" w14:textId="77777777" w:rsidR="00B26348" w:rsidRDefault="00000000">
            <w:r>
              <w:t>○ External female genital region</w:t>
            </w:r>
          </w:p>
        </w:tc>
      </w:tr>
      <w:tr w:rsidR="00B26348" w14:paraId="3DC6D6CA" w14:textId="77777777">
        <w:tc>
          <w:tcPr>
            <w:tcW w:w="5256" w:type="dxa"/>
          </w:tcPr>
          <w:p w14:paraId="6497A21A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2832BE9A" w14:textId="77777777" w:rsidR="00B26348" w:rsidRDefault="00000000">
            <w:r>
              <w:t>○ Internal reproductive tract structures</w:t>
            </w:r>
          </w:p>
        </w:tc>
      </w:tr>
      <w:tr w:rsidR="00B26348" w14:paraId="57D2C80E" w14:textId="77777777">
        <w:tc>
          <w:tcPr>
            <w:tcW w:w="5256" w:type="dxa"/>
          </w:tcPr>
          <w:p w14:paraId="102AC9BE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548A4701" w14:textId="77777777" w:rsidR="00B26348" w:rsidRDefault="00000000">
            <w:r>
              <w:t>○ Testis (testes)</w:t>
            </w:r>
          </w:p>
        </w:tc>
      </w:tr>
      <w:tr w:rsidR="00B26348" w14:paraId="1D62AB1A" w14:textId="77777777">
        <w:tc>
          <w:tcPr>
            <w:tcW w:w="5256" w:type="dxa"/>
          </w:tcPr>
          <w:p w14:paraId="4C51A0FE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729A1D4B" w14:textId="77777777" w:rsidR="00B26348" w:rsidRDefault="00000000">
            <w:r>
              <w:t>○ Uterus</w:t>
            </w:r>
          </w:p>
        </w:tc>
      </w:tr>
      <w:tr w:rsidR="00B26348" w14:paraId="31AC6DC5" w14:textId="77777777">
        <w:tc>
          <w:tcPr>
            <w:tcW w:w="5256" w:type="dxa"/>
          </w:tcPr>
          <w:p w14:paraId="6D4ACACD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695309D0" w14:textId="77777777" w:rsidR="00B26348" w:rsidRDefault="00000000">
            <w:r>
              <w:t>○ Multiple pelvic region locations</w:t>
            </w:r>
          </w:p>
        </w:tc>
      </w:tr>
      <w:tr w:rsidR="00B26348" w14:paraId="24440752" w14:textId="77777777">
        <w:tc>
          <w:tcPr>
            <w:tcW w:w="5256" w:type="dxa"/>
          </w:tcPr>
          <w:p w14:paraId="3EFBE60C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60B53F23" w14:textId="77777777" w:rsidR="00B26348" w:rsidRDefault="00000000">
            <w:r>
              <w:t>○ Upper Extremities</w:t>
            </w:r>
          </w:p>
        </w:tc>
      </w:tr>
      <w:tr w:rsidR="00B26348" w14:paraId="2BDF4536" w14:textId="77777777">
        <w:tc>
          <w:tcPr>
            <w:tcW w:w="5256" w:type="dxa"/>
          </w:tcPr>
          <w:p w14:paraId="60D993F4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160DD634" w14:textId="77777777" w:rsidR="00B26348" w:rsidRDefault="00000000">
            <w:r>
              <w:t>○ Arm(s)</w:t>
            </w:r>
          </w:p>
        </w:tc>
      </w:tr>
      <w:tr w:rsidR="00B26348" w14:paraId="4759D15D" w14:textId="77777777">
        <w:tc>
          <w:tcPr>
            <w:tcW w:w="5256" w:type="dxa"/>
          </w:tcPr>
          <w:p w14:paraId="2F6EE490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4C4327C7" w14:textId="77777777" w:rsidR="00B26348" w:rsidRDefault="00000000">
            <w:r>
              <w:t>○ Elbow(s)</w:t>
            </w:r>
          </w:p>
        </w:tc>
      </w:tr>
      <w:tr w:rsidR="00B26348" w14:paraId="5612DFA6" w14:textId="77777777">
        <w:tc>
          <w:tcPr>
            <w:tcW w:w="5256" w:type="dxa"/>
          </w:tcPr>
          <w:p w14:paraId="5BC1AEFB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3062B6FD" w14:textId="77777777" w:rsidR="00B26348" w:rsidRDefault="00000000">
            <w:r>
              <w:t>○ Multiple arm locations</w:t>
            </w:r>
          </w:p>
        </w:tc>
      </w:tr>
      <w:tr w:rsidR="00B26348" w14:paraId="79D0DEAB" w14:textId="77777777">
        <w:tc>
          <w:tcPr>
            <w:tcW w:w="5256" w:type="dxa"/>
          </w:tcPr>
          <w:p w14:paraId="2D1AD80B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79DEF7AF" w14:textId="77777777" w:rsidR="00B26348" w:rsidRDefault="00000000">
            <w:r>
              <w:t>○ Wrist(s)</w:t>
            </w:r>
          </w:p>
        </w:tc>
      </w:tr>
      <w:tr w:rsidR="00B26348" w14:paraId="3D94EF8B" w14:textId="77777777">
        <w:tc>
          <w:tcPr>
            <w:tcW w:w="5256" w:type="dxa"/>
          </w:tcPr>
          <w:p w14:paraId="5CFB4E1D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2FF0A273" w14:textId="77777777" w:rsidR="00B26348" w:rsidRDefault="00000000">
            <w:r>
              <w:t>○ Hand(s), except finger(s)</w:t>
            </w:r>
          </w:p>
        </w:tc>
      </w:tr>
      <w:tr w:rsidR="00B26348" w14:paraId="4937097C" w14:textId="77777777">
        <w:tc>
          <w:tcPr>
            <w:tcW w:w="5256" w:type="dxa"/>
          </w:tcPr>
          <w:p w14:paraId="15B67234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1347EC0A" w14:textId="77777777" w:rsidR="00B26348" w:rsidRDefault="00000000">
            <w:r>
              <w:t>○ Fingernail(s), nailbed(s)</w:t>
            </w:r>
          </w:p>
        </w:tc>
      </w:tr>
      <w:tr w:rsidR="00B26348" w14:paraId="1C100E86" w14:textId="77777777">
        <w:tc>
          <w:tcPr>
            <w:tcW w:w="5256" w:type="dxa"/>
          </w:tcPr>
          <w:p w14:paraId="5F73A952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73338F5E" w14:textId="77777777" w:rsidR="00B26348" w:rsidRDefault="00000000">
            <w:r>
              <w:t>○ Finger(s), fingernail(s), n.e.c.</w:t>
            </w:r>
          </w:p>
        </w:tc>
      </w:tr>
      <w:tr w:rsidR="00B26348" w14:paraId="3A8B5859" w14:textId="77777777">
        <w:tc>
          <w:tcPr>
            <w:tcW w:w="5256" w:type="dxa"/>
          </w:tcPr>
          <w:p w14:paraId="2F09EA72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2A73E0FF" w14:textId="77777777" w:rsidR="00B26348" w:rsidRDefault="00000000">
            <w:r>
              <w:t>○ Hand(s), n.e.c.</w:t>
            </w:r>
          </w:p>
        </w:tc>
      </w:tr>
      <w:tr w:rsidR="00B26348" w14:paraId="3156DCB2" w14:textId="77777777">
        <w:tc>
          <w:tcPr>
            <w:tcW w:w="5256" w:type="dxa"/>
          </w:tcPr>
          <w:p w14:paraId="0EC933A3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57CEBDDE" w14:textId="77777777" w:rsidR="00B26348" w:rsidRDefault="00000000">
            <w:r>
              <w:t>○ Hand(s) and arms(s)</w:t>
            </w:r>
          </w:p>
        </w:tc>
      </w:tr>
      <w:tr w:rsidR="00B26348" w14:paraId="061C726E" w14:textId="77777777">
        <w:tc>
          <w:tcPr>
            <w:tcW w:w="5256" w:type="dxa"/>
          </w:tcPr>
          <w:p w14:paraId="6C5D537B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53588613" w14:textId="77777777" w:rsidR="00B26348" w:rsidRDefault="00000000">
            <w:r>
              <w:t>○ Hand(s) and wrist(s)</w:t>
            </w:r>
          </w:p>
        </w:tc>
      </w:tr>
      <w:tr w:rsidR="00B26348" w14:paraId="4F437F2A" w14:textId="77777777">
        <w:tc>
          <w:tcPr>
            <w:tcW w:w="5256" w:type="dxa"/>
          </w:tcPr>
          <w:p w14:paraId="0C5E8C2E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22346641" w14:textId="77777777" w:rsidR="00B26348" w:rsidRDefault="00000000">
            <w:r>
              <w:t>○ Wrist(s) and elbow(s)</w:t>
            </w:r>
          </w:p>
        </w:tc>
      </w:tr>
      <w:tr w:rsidR="00B26348" w14:paraId="7509FF66" w14:textId="77777777">
        <w:tc>
          <w:tcPr>
            <w:tcW w:w="5256" w:type="dxa"/>
          </w:tcPr>
          <w:p w14:paraId="6B7246E5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1A16BAD3" w14:textId="77777777" w:rsidR="00B26348" w:rsidRDefault="00000000">
            <w:r>
              <w:t>○ Lower Extremities</w:t>
            </w:r>
          </w:p>
        </w:tc>
      </w:tr>
      <w:tr w:rsidR="00B26348" w14:paraId="1D5341CC" w14:textId="77777777">
        <w:tc>
          <w:tcPr>
            <w:tcW w:w="5256" w:type="dxa"/>
          </w:tcPr>
          <w:p w14:paraId="1B97E897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2DC29823" w14:textId="77777777" w:rsidR="00B26348" w:rsidRDefault="00000000">
            <w:r>
              <w:t>○ Thigh(s)</w:t>
            </w:r>
          </w:p>
        </w:tc>
      </w:tr>
      <w:tr w:rsidR="00B26348" w14:paraId="030D066F" w14:textId="77777777">
        <w:tc>
          <w:tcPr>
            <w:tcW w:w="5256" w:type="dxa"/>
          </w:tcPr>
          <w:p w14:paraId="1E0FE2BD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627A25E7" w14:textId="77777777" w:rsidR="00B26348" w:rsidRDefault="00000000">
            <w:r>
              <w:t>○ Lower leg(s)</w:t>
            </w:r>
          </w:p>
        </w:tc>
      </w:tr>
      <w:tr w:rsidR="00B26348" w14:paraId="05377EB1" w14:textId="77777777">
        <w:tc>
          <w:tcPr>
            <w:tcW w:w="5256" w:type="dxa"/>
          </w:tcPr>
          <w:p w14:paraId="25BC78F0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4A7853E6" w14:textId="77777777" w:rsidR="00B26348" w:rsidRDefault="00000000">
            <w:r>
              <w:t>○ Knee(s) and leg(s)</w:t>
            </w:r>
          </w:p>
        </w:tc>
      </w:tr>
      <w:tr w:rsidR="00B26348" w14:paraId="529ACE9B" w14:textId="77777777">
        <w:tc>
          <w:tcPr>
            <w:tcW w:w="5256" w:type="dxa"/>
          </w:tcPr>
          <w:p w14:paraId="3D040180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5DBA63FD" w14:textId="77777777" w:rsidR="00B26348" w:rsidRDefault="00000000">
            <w:r>
              <w:t>○ Foot (feet)</w:t>
            </w:r>
          </w:p>
        </w:tc>
      </w:tr>
      <w:tr w:rsidR="00B26348" w14:paraId="2B57E716" w14:textId="77777777">
        <w:tc>
          <w:tcPr>
            <w:tcW w:w="5256" w:type="dxa"/>
          </w:tcPr>
          <w:p w14:paraId="17F4E727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29548AA7" w14:textId="77777777" w:rsidR="00B26348" w:rsidRDefault="00000000">
            <w:r>
              <w:t>○ Sole(s)</w:t>
            </w:r>
          </w:p>
        </w:tc>
      </w:tr>
      <w:tr w:rsidR="00B26348" w14:paraId="62E62DED" w14:textId="77777777">
        <w:tc>
          <w:tcPr>
            <w:tcW w:w="5256" w:type="dxa"/>
          </w:tcPr>
          <w:p w14:paraId="6648F63B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181B1AF7" w14:textId="77777777" w:rsidR="00B26348" w:rsidRDefault="00000000">
            <w:r>
              <w:t>○ Ball(s) of the foot</w:t>
            </w:r>
          </w:p>
        </w:tc>
      </w:tr>
      <w:tr w:rsidR="00B26348" w14:paraId="57542E69" w14:textId="77777777">
        <w:tc>
          <w:tcPr>
            <w:tcW w:w="5256" w:type="dxa"/>
          </w:tcPr>
          <w:p w14:paraId="337CBFC8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53D61799" w14:textId="77777777" w:rsidR="00B26348" w:rsidRDefault="00000000">
            <w:r>
              <w:t>○ Heel(s)</w:t>
            </w:r>
          </w:p>
        </w:tc>
      </w:tr>
      <w:tr w:rsidR="00B26348" w14:paraId="446C6827" w14:textId="77777777">
        <w:tc>
          <w:tcPr>
            <w:tcW w:w="5256" w:type="dxa"/>
          </w:tcPr>
          <w:p w14:paraId="53854637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3AE37E2D" w14:textId="77777777" w:rsidR="00B26348" w:rsidRDefault="00000000">
            <w:r>
              <w:t>○ Toes(s), toenail(s)</w:t>
            </w:r>
          </w:p>
        </w:tc>
      </w:tr>
      <w:tr w:rsidR="00B26348" w14:paraId="6E163D81" w14:textId="77777777">
        <w:tc>
          <w:tcPr>
            <w:tcW w:w="5256" w:type="dxa"/>
          </w:tcPr>
          <w:p w14:paraId="0DE477EA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10D8F406" w14:textId="77777777" w:rsidR="00B26348" w:rsidRDefault="00000000">
            <w:r>
              <w:t>○ Multiple lower extremities locations</w:t>
            </w:r>
          </w:p>
        </w:tc>
      </w:tr>
      <w:tr w:rsidR="00B26348" w14:paraId="07A70F7B" w14:textId="77777777">
        <w:tc>
          <w:tcPr>
            <w:tcW w:w="5256" w:type="dxa"/>
          </w:tcPr>
          <w:p w14:paraId="664267F6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1C9B2A00" w14:textId="77777777" w:rsidR="00B26348" w:rsidRDefault="00000000">
            <w:r>
              <w:t>○ Foot(feet) and knee(s)</w:t>
            </w:r>
          </w:p>
        </w:tc>
      </w:tr>
      <w:tr w:rsidR="00B26348" w14:paraId="70360D57" w14:textId="77777777">
        <w:tc>
          <w:tcPr>
            <w:tcW w:w="5256" w:type="dxa"/>
          </w:tcPr>
          <w:p w14:paraId="2F098E1E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1C9DE3BA" w14:textId="77777777" w:rsidR="00B26348" w:rsidRDefault="00000000">
            <w:r>
              <w:t>○ Ankle(s) and leg(s)</w:t>
            </w:r>
          </w:p>
        </w:tc>
      </w:tr>
      <w:tr w:rsidR="00B26348" w14:paraId="281C5680" w14:textId="77777777">
        <w:tc>
          <w:tcPr>
            <w:tcW w:w="5256" w:type="dxa"/>
          </w:tcPr>
          <w:p w14:paraId="64AABA57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04BB7FA4" w14:textId="77777777" w:rsidR="00B26348" w:rsidRDefault="00000000">
            <w:r>
              <w:t>○ Body Systems</w:t>
            </w:r>
          </w:p>
        </w:tc>
      </w:tr>
      <w:tr w:rsidR="00B26348" w14:paraId="065278F5" w14:textId="77777777">
        <w:tc>
          <w:tcPr>
            <w:tcW w:w="5256" w:type="dxa"/>
          </w:tcPr>
          <w:p w14:paraId="622F2E83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47183267" w14:textId="77777777" w:rsidR="00B26348" w:rsidRDefault="00000000">
            <w:r>
              <w:t>○ Head and neck</w:t>
            </w:r>
          </w:p>
        </w:tc>
      </w:tr>
      <w:tr w:rsidR="00B26348" w14:paraId="71E2DB4C" w14:textId="77777777">
        <w:tc>
          <w:tcPr>
            <w:tcW w:w="5256" w:type="dxa"/>
          </w:tcPr>
          <w:p w14:paraId="24F6F2D2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30CE3563" w14:textId="77777777" w:rsidR="00B26348" w:rsidRDefault="00000000">
            <w:r>
              <w:t>○ Head and trunk</w:t>
            </w:r>
          </w:p>
        </w:tc>
      </w:tr>
      <w:tr w:rsidR="00B26348" w14:paraId="4AFBD54D" w14:textId="77777777">
        <w:tc>
          <w:tcPr>
            <w:tcW w:w="5256" w:type="dxa"/>
          </w:tcPr>
          <w:p w14:paraId="2703E5A0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5B8CFE12" w14:textId="77777777" w:rsidR="00B26348" w:rsidRDefault="00000000">
            <w:r>
              <w:t>○ Shoulder(s) and back</w:t>
            </w:r>
          </w:p>
        </w:tc>
      </w:tr>
      <w:tr w:rsidR="00B26348" w14:paraId="7C075766" w14:textId="77777777">
        <w:tc>
          <w:tcPr>
            <w:tcW w:w="5256" w:type="dxa"/>
          </w:tcPr>
          <w:p w14:paraId="3A32BFDE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47F779C5" w14:textId="77777777" w:rsidR="00B26348" w:rsidRDefault="00000000">
            <w:r>
              <w:t>○ Upper and lower limb(s)</w:t>
            </w:r>
          </w:p>
        </w:tc>
      </w:tr>
      <w:tr w:rsidR="00B26348" w14:paraId="71ED697B" w14:textId="77777777">
        <w:tc>
          <w:tcPr>
            <w:tcW w:w="5256" w:type="dxa"/>
          </w:tcPr>
          <w:p w14:paraId="40B0E648" w14:textId="77777777" w:rsidR="00B26348" w:rsidRDefault="00000000">
            <w:r>
              <w:t>○ Whole body</w:t>
            </w:r>
          </w:p>
        </w:tc>
        <w:tc>
          <w:tcPr>
            <w:tcW w:w="5256" w:type="dxa"/>
          </w:tcPr>
          <w:p w14:paraId="5D7F264E" w14:textId="77777777" w:rsidR="00B26348" w:rsidRDefault="00000000">
            <w:r>
              <w:t>○ Other Body Parts</w:t>
            </w:r>
          </w:p>
        </w:tc>
      </w:tr>
      <w:tr w:rsidR="00B26348" w14:paraId="3FA95B30" w14:textId="77777777">
        <w:tc>
          <w:tcPr>
            <w:tcW w:w="5256" w:type="dxa"/>
          </w:tcPr>
          <w:p w14:paraId="3BF48A25" w14:textId="77777777" w:rsidR="00B26348" w:rsidRDefault="00000000">
            <w:r>
              <w:t>○ Prosthetic and orthopedic devices</w:t>
            </w:r>
          </w:p>
        </w:tc>
        <w:tc>
          <w:tcPr>
            <w:tcW w:w="5256" w:type="dxa"/>
          </w:tcPr>
          <w:p w14:paraId="2F648E06" w14:textId="77777777" w:rsidR="00B26348" w:rsidRDefault="00000000">
            <w:r>
              <w:t>○ Prosthetic and orthopedic devices of the head</w:t>
            </w:r>
          </w:p>
        </w:tc>
      </w:tr>
      <w:tr w:rsidR="00B26348" w14:paraId="65606FB0" w14:textId="77777777">
        <w:tc>
          <w:tcPr>
            <w:tcW w:w="5256" w:type="dxa"/>
          </w:tcPr>
          <w:p w14:paraId="5F1C2690" w14:textId="77777777" w:rsidR="00B26348" w:rsidRDefault="00000000">
            <w:r>
              <w:t>○ Prosthetic and orthopedic devices of the trunk</w:t>
            </w:r>
          </w:p>
        </w:tc>
        <w:tc>
          <w:tcPr>
            <w:tcW w:w="5256" w:type="dxa"/>
          </w:tcPr>
          <w:p w14:paraId="56005241" w14:textId="77777777" w:rsidR="00B26348" w:rsidRDefault="00000000">
            <w:r>
              <w:t>○ Prosthetic and orthopedic devices of the upper extremities</w:t>
            </w:r>
          </w:p>
        </w:tc>
      </w:tr>
      <w:tr w:rsidR="00B26348" w14:paraId="52714964" w14:textId="77777777">
        <w:tc>
          <w:tcPr>
            <w:tcW w:w="5256" w:type="dxa"/>
          </w:tcPr>
          <w:p w14:paraId="3FA9983E" w14:textId="77777777" w:rsidR="00B26348" w:rsidRDefault="00000000">
            <w:r>
              <w:t>○ Prosthetic and orthopedic devices of the lower extremities</w:t>
            </w:r>
          </w:p>
        </w:tc>
        <w:tc>
          <w:tcPr>
            <w:tcW w:w="5256" w:type="dxa"/>
          </w:tcPr>
          <w:p w14:paraId="68424C2D" w14:textId="77777777" w:rsidR="00B26348" w:rsidRDefault="00000000">
            <w:r>
              <w:t>○ Prosthetic and orthopedic devices involving multiple body parts</w:t>
            </w:r>
          </w:p>
        </w:tc>
      </w:tr>
      <w:tr w:rsidR="00B26348" w14:paraId="4C1569EC" w14:textId="77777777">
        <w:tc>
          <w:tcPr>
            <w:tcW w:w="5256" w:type="dxa"/>
          </w:tcPr>
          <w:p w14:paraId="5F196282" w14:textId="77777777" w:rsidR="00B26348" w:rsidRDefault="00000000">
            <w:r>
              <w:t>○ Nonclassifiable</w:t>
            </w:r>
          </w:p>
        </w:tc>
        <w:tc>
          <w:tcPr>
            <w:tcW w:w="5256" w:type="dxa"/>
          </w:tcPr>
          <w:p w14:paraId="6BE5059E" w14:textId="77777777" w:rsidR="00B26348" w:rsidRDefault="00000000">
            <w:r>
              <w:t>○ Respiratory System</w:t>
            </w:r>
          </w:p>
        </w:tc>
      </w:tr>
    </w:tbl>
    <w:p w14:paraId="6C8D4F62" w14:textId="77777777" w:rsidR="00B26348" w:rsidRDefault="00B26348"/>
    <w:p w14:paraId="042B5BD7" w14:textId="77777777" w:rsidR="00B26348" w:rsidRDefault="00000000">
      <w:r>
        <w:rPr>
          <w:b/>
        </w:rPr>
        <w:t>55. Injury Type (#1)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1D4CA8D" w14:textId="77777777">
        <w:tc>
          <w:tcPr>
            <w:tcW w:w="5256" w:type="dxa"/>
          </w:tcPr>
          <w:p w14:paraId="0E6EF6B0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51FA7E86" w14:textId="77777777" w:rsidR="00B26348" w:rsidRDefault="00000000">
            <w:r>
              <w:t>○ Amputation</w:t>
            </w:r>
          </w:p>
        </w:tc>
      </w:tr>
      <w:tr w:rsidR="00B26348" w14:paraId="2B9FC5D0" w14:textId="77777777">
        <w:tc>
          <w:tcPr>
            <w:tcW w:w="5256" w:type="dxa"/>
          </w:tcPr>
          <w:p w14:paraId="2B6B3DF8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4C351627" w14:textId="77777777" w:rsidR="00B26348" w:rsidRDefault="00000000">
            <w:r>
              <w:t>○ Avulsion</w:t>
            </w:r>
          </w:p>
        </w:tc>
      </w:tr>
      <w:tr w:rsidR="00B26348" w14:paraId="5B3266A5" w14:textId="77777777">
        <w:tc>
          <w:tcPr>
            <w:tcW w:w="5256" w:type="dxa"/>
          </w:tcPr>
          <w:p w14:paraId="2B7488C4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30AF96A1" w14:textId="77777777" w:rsidR="00B26348" w:rsidRDefault="00000000">
            <w:r>
              <w:t>○ Burn (Heat or Chemical)</w:t>
            </w:r>
          </w:p>
        </w:tc>
      </w:tr>
      <w:tr w:rsidR="00B26348" w14:paraId="1F0D4564" w14:textId="77777777">
        <w:tc>
          <w:tcPr>
            <w:tcW w:w="5256" w:type="dxa"/>
          </w:tcPr>
          <w:p w14:paraId="37989EB6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750D6CA1" w14:textId="77777777" w:rsidR="00B26348" w:rsidRDefault="00000000">
            <w:r>
              <w:t>○ Dislocation</w:t>
            </w:r>
          </w:p>
        </w:tc>
      </w:tr>
      <w:tr w:rsidR="00B26348" w14:paraId="1207E400" w14:textId="77777777">
        <w:tc>
          <w:tcPr>
            <w:tcW w:w="5256" w:type="dxa"/>
          </w:tcPr>
          <w:p w14:paraId="5B2BCC31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3A455CDA" w14:textId="77777777" w:rsidR="00B26348" w:rsidRDefault="00000000">
            <w:r>
              <w:t>○ Fatality</w:t>
            </w:r>
          </w:p>
        </w:tc>
      </w:tr>
      <w:tr w:rsidR="00B26348" w14:paraId="3D30757F" w14:textId="77777777">
        <w:tc>
          <w:tcPr>
            <w:tcW w:w="5256" w:type="dxa"/>
          </w:tcPr>
          <w:p w14:paraId="53C28E71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69DF78F6" w14:textId="77777777" w:rsidR="00B26348" w:rsidRDefault="00000000">
            <w:r>
              <w:t>○ Hernia</w:t>
            </w:r>
          </w:p>
        </w:tc>
      </w:tr>
      <w:tr w:rsidR="00B26348" w14:paraId="20034740" w14:textId="77777777">
        <w:tc>
          <w:tcPr>
            <w:tcW w:w="5256" w:type="dxa"/>
          </w:tcPr>
          <w:p w14:paraId="071853D8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4B553C9E" w14:textId="77777777" w:rsidR="00B26348" w:rsidRDefault="00000000">
            <w:r>
              <w:t>○ Impalement</w:t>
            </w:r>
          </w:p>
        </w:tc>
      </w:tr>
      <w:tr w:rsidR="00B26348" w14:paraId="76DA6359" w14:textId="77777777">
        <w:tc>
          <w:tcPr>
            <w:tcW w:w="5256" w:type="dxa"/>
          </w:tcPr>
          <w:p w14:paraId="38D13186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4C65C243" w14:textId="77777777" w:rsidR="00B26348" w:rsidRDefault="00000000">
            <w:r>
              <w:t>○ Laceration</w:t>
            </w:r>
          </w:p>
        </w:tc>
      </w:tr>
      <w:tr w:rsidR="00B26348" w14:paraId="6D83805C" w14:textId="77777777">
        <w:tc>
          <w:tcPr>
            <w:tcW w:w="5256" w:type="dxa"/>
          </w:tcPr>
          <w:p w14:paraId="33223376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421CFF86" w14:textId="77777777" w:rsidR="00B26348" w:rsidRDefault="00000000">
            <w:r>
              <w:t>○ Loss of Consciousness</w:t>
            </w:r>
          </w:p>
        </w:tc>
      </w:tr>
      <w:tr w:rsidR="00B26348" w14:paraId="7CCD1CA2" w14:textId="77777777">
        <w:tc>
          <w:tcPr>
            <w:tcW w:w="5256" w:type="dxa"/>
          </w:tcPr>
          <w:p w14:paraId="68E02A9A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7ACF4669" w14:textId="77777777" w:rsidR="00B26348" w:rsidRDefault="00000000">
            <w:r>
              <w:t>○ Punctured Eardrum</w:t>
            </w:r>
          </w:p>
        </w:tc>
      </w:tr>
      <w:tr w:rsidR="00B26348" w14:paraId="4715221A" w14:textId="77777777">
        <w:tc>
          <w:tcPr>
            <w:tcW w:w="5256" w:type="dxa"/>
          </w:tcPr>
          <w:p w14:paraId="63D061AB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4C3FCFD6" w14:textId="77777777" w:rsidR="00B26348" w:rsidRDefault="00000000">
            <w:r>
              <w:t>○ Sprain / Strain</w:t>
            </w:r>
          </w:p>
        </w:tc>
      </w:tr>
      <w:tr w:rsidR="00B26348" w14:paraId="054CF60B" w14:textId="77777777">
        <w:tc>
          <w:tcPr>
            <w:tcW w:w="5256" w:type="dxa"/>
          </w:tcPr>
          <w:p w14:paraId="10CA25BA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361601B9" w14:textId="77777777" w:rsidR="00B26348" w:rsidRDefault="00B26348"/>
        </w:tc>
      </w:tr>
    </w:tbl>
    <w:p w14:paraId="7487C3AF" w14:textId="77777777" w:rsidR="00B26348" w:rsidRDefault="00B26348"/>
    <w:p w14:paraId="176AF98D" w14:textId="77777777" w:rsidR="00B26348" w:rsidRDefault="00000000">
      <w:r>
        <w:rPr>
          <w:b/>
        </w:rPr>
        <w:t>56. Main Cause of Injury (#1)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8425286" w14:textId="77777777">
        <w:tc>
          <w:tcPr>
            <w:tcW w:w="5256" w:type="dxa"/>
          </w:tcPr>
          <w:p w14:paraId="7DF45C21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227F49E3" w14:textId="77777777" w:rsidR="00B26348" w:rsidRDefault="00000000">
            <w:r>
              <w:t>○ Caught in</w:t>
            </w:r>
          </w:p>
        </w:tc>
      </w:tr>
      <w:tr w:rsidR="00B26348" w14:paraId="7B91EEC7" w14:textId="77777777">
        <w:tc>
          <w:tcPr>
            <w:tcW w:w="5256" w:type="dxa"/>
          </w:tcPr>
          <w:p w14:paraId="736495F9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74DA739B" w14:textId="77777777" w:rsidR="00B26348" w:rsidRDefault="00000000">
            <w:r>
              <w:t>○ Caught in or compressed by equipment or objects</w:t>
            </w:r>
          </w:p>
        </w:tc>
      </w:tr>
      <w:tr w:rsidR="00B26348" w14:paraId="69F1923A" w14:textId="77777777">
        <w:tc>
          <w:tcPr>
            <w:tcW w:w="5256" w:type="dxa"/>
          </w:tcPr>
          <w:p w14:paraId="288230AB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2591EB03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282211DA" w14:textId="77777777">
        <w:tc>
          <w:tcPr>
            <w:tcW w:w="5256" w:type="dxa"/>
          </w:tcPr>
          <w:p w14:paraId="7383A77D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1CBD603F" w14:textId="77777777" w:rsidR="00B26348" w:rsidRDefault="00000000">
            <w:r>
              <w:t>○ Compressed or pinched between two stationary objects</w:t>
            </w:r>
          </w:p>
        </w:tc>
      </w:tr>
      <w:tr w:rsidR="00B26348" w14:paraId="788F5DE9" w14:textId="77777777">
        <w:tc>
          <w:tcPr>
            <w:tcW w:w="5256" w:type="dxa"/>
          </w:tcPr>
          <w:p w14:paraId="3E139E2E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11A81737" w14:textId="77777777" w:rsidR="00B26348" w:rsidRDefault="00000000">
            <w:r>
              <w:t>○ Engulfment in other collapsing material</w:t>
            </w:r>
          </w:p>
        </w:tc>
      </w:tr>
      <w:tr w:rsidR="00B26348" w14:paraId="259C0101" w14:textId="77777777">
        <w:tc>
          <w:tcPr>
            <w:tcW w:w="5256" w:type="dxa"/>
          </w:tcPr>
          <w:p w14:paraId="2F12B80B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7C2B5655" w14:textId="77777777" w:rsidR="00B26348" w:rsidRDefault="00000000">
            <w:r>
              <w:t>○ Excavation or trenching cave-in</w:t>
            </w:r>
          </w:p>
        </w:tc>
      </w:tr>
      <w:tr w:rsidR="00B26348" w14:paraId="3DCA1EF6" w14:textId="77777777">
        <w:tc>
          <w:tcPr>
            <w:tcW w:w="5256" w:type="dxa"/>
          </w:tcPr>
          <w:p w14:paraId="6CDF3C3B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4B169E77" w14:textId="77777777" w:rsidR="00B26348" w:rsidRDefault="00000000">
            <w:r>
              <w:t>○ Mine collapse or cave-in</w:t>
            </w:r>
          </w:p>
        </w:tc>
      </w:tr>
      <w:tr w:rsidR="00B26348" w14:paraId="54C50FB7" w14:textId="77777777">
        <w:tc>
          <w:tcPr>
            <w:tcW w:w="5256" w:type="dxa"/>
          </w:tcPr>
          <w:p w14:paraId="0E129425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79C9FB92" w14:textId="77777777" w:rsidR="00B26348" w:rsidRDefault="00000000">
            <w:r>
              <w:t>○ Contact</w:t>
            </w:r>
          </w:p>
        </w:tc>
      </w:tr>
      <w:tr w:rsidR="00B26348" w14:paraId="26BACB65" w14:textId="77777777">
        <w:tc>
          <w:tcPr>
            <w:tcW w:w="5256" w:type="dxa"/>
          </w:tcPr>
          <w:p w14:paraId="26F8CD1A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31E12E52" w14:textId="77777777" w:rsidR="00B26348" w:rsidRDefault="00000000">
            <w:r>
              <w:t>○ Injured by handheld object or equipment</w:t>
            </w:r>
          </w:p>
        </w:tc>
      </w:tr>
      <w:tr w:rsidR="00B26348" w14:paraId="0AE8BD39" w14:textId="77777777">
        <w:tc>
          <w:tcPr>
            <w:tcW w:w="5256" w:type="dxa"/>
          </w:tcPr>
          <w:p w14:paraId="67199FBB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5D11B20E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48237B9F" w14:textId="77777777">
        <w:tc>
          <w:tcPr>
            <w:tcW w:w="5256" w:type="dxa"/>
          </w:tcPr>
          <w:p w14:paraId="1DAFEA08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00B202D6" w14:textId="77777777" w:rsidR="00B26348" w:rsidRDefault="00000000">
            <w:r>
              <w:t>○ Rubbed or abraded by foreign matter in eye</w:t>
            </w:r>
          </w:p>
        </w:tc>
      </w:tr>
      <w:tr w:rsidR="00B26348" w14:paraId="58D33A2C" w14:textId="77777777">
        <w:tc>
          <w:tcPr>
            <w:tcW w:w="5256" w:type="dxa"/>
          </w:tcPr>
          <w:p w14:paraId="144A5F3A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0433F88F" w14:textId="77777777" w:rsidR="00B26348" w:rsidRDefault="00000000">
            <w:r>
              <w:t>○ Rubbed or abraded by kneeling on surface</w:t>
            </w:r>
          </w:p>
        </w:tc>
      </w:tr>
      <w:tr w:rsidR="00B26348" w14:paraId="28FCA4C2" w14:textId="77777777">
        <w:tc>
          <w:tcPr>
            <w:tcW w:w="5256" w:type="dxa"/>
          </w:tcPr>
          <w:p w14:paraId="3A6B9AFA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4D253F5D" w14:textId="77777777" w:rsidR="00B26348" w:rsidRDefault="00000000">
            <w:r>
              <w:t>○ Rubbed or abraded by shoes, apparel, or accessories</w:t>
            </w:r>
          </w:p>
        </w:tc>
      </w:tr>
      <w:tr w:rsidR="00B26348" w14:paraId="778CB56E" w14:textId="77777777">
        <w:tc>
          <w:tcPr>
            <w:tcW w:w="5256" w:type="dxa"/>
          </w:tcPr>
          <w:p w14:paraId="7F49755F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4028C7FB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2C64D378" w14:textId="77777777">
        <w:tc>
          <w:tcPr>
            <w:tcW w:w="5256" w:type="dxa"/>
          </w:tcPr>
          <w:p w14:paraId="6C194793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20DBD41B" w14:textId="77777777" w:rsidR="00B26348" w:rsidRDefault="00000000">
            <w:r>
              <w:t>○ Stepped on object</w:t>
            </w:r>
          </w:p>
        </w:tc>
      </w:tr>
      <w:tr w:rsidR="00B26348" w14:paraId="1644BFD4" w14:textId="77777777">
        <w:tc>
          <w:tcPr>
            <w:tcW w:w="5256" w:type="dxa"/>
          </w:tcPr>
          <w:p w14:paraId="33117D42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40FF1E93" w14:textId="77777777" w:rsidR="00B26348" w:rsidRDefault="00000000">
            <w:r>
              <w:t>○ Struck against moving object or equipment</w:t>
            </w:r>
          </w:p>
        </w:tc>
      </w:tr>
      <w:tr w:rsidR="00B26348" w14:paraId="5AC48BBC" w14:textId="77777777">
        <w:tc>
          <w:tcPr>
            <w:tcW w:w="5256" w:type="dxa"/>
          </w:tcPr>
          <w:p w14:paraId="667FD3FF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50F4CF61" w14:textId="77777777" w:rsidR="00B26348" w:rsidRDefault="00000000">
            <w:r>
              <w:t>○ Struck against object or equipment</w:t>
            </w:r>
          </w:p>
        </w:tc>
      </w:tr>
      <w:tr w:rsidR="00B26348" w14:paraId="0C9C8E03" w14:textId="77777777">
        <w:tc>
          <w:tcPr>
            <w:tcW w:w="5256" w:type="dxa"/>
          </w:tcPr>
          <w:p w14:paraId="4131A0C9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27F211AB" w14:textId="77777777" w:rsidR="00B26348" w:rsidRDefault="00000000">
            <w:r>
              <w:t>○ Struck against stationary object or equipment</w:t>
            </w:r>
          </w:p>
        </w:tc>
      </w:tr>
      <w:tr w:rsidR="00B26348" w14:paraId="522A5AE2" w14:textId="77777777">
        <w:tc>
          <w:tcPr>
            <w:tcW w:w="5256" w:type="dxa"/>
          </w:tcPr>
          <w:p w14:paraId="6D00C81A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5209846E" w14:textId="77777777" w:rsidR="00B26348" w:rsidRDefault="00000000">
            <w:r>
              <w:t>○ Struck by</w:t>
            </w:r>
          </w:p>
        </w:tc>
      </w:tr>
      <w:tr w:rsidR="00B26348" w14:paraId="5A9742D5" w14:textId="77777777">
        <w:tc>
          <w:tcPr>
            <w:tcW w:w="5256" w:type="dxa"/>
          </w:tcPr>
          <w:p w14:paraId="3DED71A9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592E26E7" w14:textId="77777777" w:rsidR="00B26348" w:rsidRDefault="00000000">
            <w:r>
              <w:t>○ Struck by discharged or flying object</w:t>
            </w:r>
          </w:p>
        </w:tc>
      </w:tr>
      <w:tr w:rsidR="00B26348" w14:paraId="5FE6F0A1" w14:textId="77777777">
        <w:tc>
          <w:tcPr>
            <w:tcW w:w="5256" w:type="dxa"/>
          </w:tcPr>
          <w:p w14:paraId="77EBDA30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2E1E6A76" w14:textId="77777777" w:rsidR="00B26348" w:rsidRDefault="00000000">
            <w:r>
              <w:t>○ Struck by falling object or equipment</w:t>
            </w:r>
          </w:p>
        </w:tc>
      </w:tr>
      <w:tr w:rsidR="00B26348" w14:paraId="097FD294" w14:textId="77777777">
        <w:tc>
          <w:tcPr>
            <w:tcW w:w="5256" w:type="dxa"/>
          </w:tcPr>
          <w:p w14:paraId="39AA406F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5376A409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3DE9EE2C" w14:textId="77777777">
        <w:tc>
          <w:tcPr>
            <w:tcW w:w="5256" w:type="dxa"/>
          </w:tcPr>
          <w:p w14:paraId="07BE1B10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2320D722" w14:textId="77777777" w:rsidR="00B26348" w:rsidRDefault="00000000">
            <w:r>
              <w:t>○ Struck by object or equipment</w:t>
            </w:r>
          </w:p>
        </w:tc>
      </w:tr>
      <w:tr w:rsidR="00B26348" w14:paraId="3C07119D" w14:textId="77777777">
        <w:tc>
          <w:tcPr>
            <w:tcW w:w="5256" w:type="dxa"/>
          </w:tcPr>
          <w:p w14:paraId="5262D803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3505D69D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3D4C6216" w14:textId="77777777">
        <w:tc>
          <w:tcPr>
            <w:tcW w:w="5256" w:type="dxa"/>
          </w:tcPr>
          <w:p w14:paraId="763B7FEF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63A7F419" w14:textId="77777777" w:rsidR="00B26348" w:rsidRDefault="00000000">
            <w:r>
              <w:t>○ Struck by or caught in swinging door or gate</w:t>
            </w:r>
          </w:p>
        </w:tc>
      </w:tr>
      <w:tr w:rsidR="00B26348" w14:paraId="42A230C8" w14:textId="77777777">
        <w:tc>
          <w:tcPr>
            <w:tcW w:w="5256" w:type="dxa"/>
          </w:tcPr>
          <w:p w14:paraId="365BBB43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782BC7F0" w14:textId="77777777" w:rsidR="00B26348" w:rsidRDefault="00000000">
            <w:r>
              <w:t>○ Struck by powered vehicle - nontransport</w:t>
            </w:r>
          </w:p>
        </w:tc>
      </w:tr>
      <w:tr w:rsidR="00B26348" w14:paraId="489507E7" w14:textId="77777777">
        <w:tc>
          <w:tcPr>
            <w:tcW w:w="5256" w:type="dxa"/>
          </w:tcPr>
          <w:p w14:paraId="63364664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34374D16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35845FB7" w14:textId="77777777">
        <w:tc>
          <w:tcPr>
            <w:tcW w:w="5256" w:type="dxa"/>
          </w:tcPr>
          <w:p w14:paraId="185D0AA1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446D7092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0D4B6BC9" w14:textId="77777777">
        <w:tc>
          <w:tcPr>
            <w:tcW w:w="5256" w:type="dxa"/>
          </w:tcPr>
          <w:p w14:paraId="3258BEAE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1197F2D4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2C697135" w14:textId="77777777">
        <w:tc>
          <w:tcPr>
            <w:tcW w:w="5256" w:type="dxa"/>
          </w:tcPr>
          <w:p w14:paraId="2172BD69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49D9323F" w14:textId="77777777" w:rsidR="00B26348" w:rsidRDefault="00000000">
            <w:r>
              <w:t>○ Struck by thrown object - unintentional injury</w:t>
            </w:r>
          </w:p>
        </w:tc>
      </w:tr>
      <w:tr w:rsidR="00B26348" w14:paraId="69B919B3" w14:textId="77777777">
        <w:tc>
          <w:tcPr>
            <w:tcW w:w="5256" w:type="dxa"/>
          </w:tcPr>
          <w:p w14:paraId="6428BB52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09A7140E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74C94739" w14:textId="77777777">
        <w:tc>
          <w:tcPr>
            <w:tcW w:w="5256" w:type="dxa"/>
          </w:tcPr>
          <w:p w14:paraId="7D1BE634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325B5499" w14:textId="77777777" w:rsidR="00B26348" w:rsidRDefault="00000000">
            <w:r>
              <w:t>○ Exposure to Harmful Substances or Environments</w:t>
            </w:r>
          </w:p>
        </w:tc>
      </w:tr>
      <w:tr w:rsidR="00B26348" w14:paraId="62604918" w14:textId="77777777">
        <w:tc>
          <w:tcPr>
            <w:tcW w:w="5256" w:type="dxa"/>
          </w:tcPr>
          <w:p w14:paraId="68BE4725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66BC56F1" w14:textId="77777777" w:rsidR="00B26348" w:rsidRDefault="00000000">
            <w:r>
              <w:t>○ Contact with cold objects or substances</w:t>
            </w:r>
          </w:p>
        </w:tc>
      </w:tr>
      <w:tr w:rsidR="00B26348" w14:paraId="0096CBE3" w14:textId="77777777">
        <w:tc>
          <w:tcPr>
            <w:tcW w:w="5256" w:type="dxa"/>
          </w:tcPr>
          <w:p w14:paraId="22E10CFD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2EBC15A3" w14:textId="77777777" w:rsidR="00B26348" w:rsidRDefault="00000000">
            <w:r>
              <w:t>○ Depletion of oxygen</w:t>
            </w:r>
          </w:p>
        </w:tc>
      </w:tr>
      <w:tr w:rsidR="00B26348" w14:paraId="51DEF322" w14:textId="77777777">
        <w:tc>
          <w:tcPr>
            <w:tcW w:w="5256" w:type="dxa"/>
          </w:tcPr>
          <w:p w14:paraId="34186363" w14:textId="77777777" w:rsidR="00B26348" w:rsidRDefault="00000000">
            <w:r>
              <w:t>○ Direct exposure to electricity</w:t>
            </w:r>
          </w:p>
        </w:tc>
        <w:tc>
          <w:tcPr>
            <w:tcW w:w="5256" w:type="dxa"/>
          </w:tcPr>
          <w:p w14:paraId="26A98EFB" w14:textId="77777777" w:rsidR="00B26348" w:rsidRDefault="00000000">
            <w:r>
              <w:t>○ Direct exposure to electricity, 220 volts or less</w:t>
            </w:r>
          </w:p>
        </w:tc>
      </w:tr>
      <w:tr w:rsidR="00B26348" w14:paraId="022A5E9A" w14:textId="77777777">
        <w:tc>
          <w:tcPr>
            <w:tcW w:w="5256" w:type="dxa"/>
          </w:tcPr>
          <w:p w14:paraId="71224D88" w14:textId="77777777" w:rsidR="00B26348" w:rsidRDefault="00000000">
            <w:r>
              <w:t>○ Direct exposure to electricity, greater than 220 volts</w:t>
            </w:r>
          </w:p>
        </w:tc>
        <w:tc>
          <w:tcPr>
            <w:tcW w:w="5256" w:type="dxa"/>
          </w:tcPr>
          <w:p w14:paraId="4C054B66" w14:textId="77777777" w:rsidR="00B26348" w:rsidRDefault="00000000">
            <w:r>
              <w:t>○ Exposure through intact skin, eyes, or other exposed tissue</w:t>
            </w:r>
          </w:p>
        </w:tc>
      </w:tr>
      <w:tr w:rsidR="00B26348" w14:paraId="581D5B27" w14:textId="77777777">
        <w:tc>
          <w:tcPr>
            <w:tcW w:w="5256" w:type="dxa"/>
          </w:tcPr>
          <w:p w14:paraId="2E7BE58E" w14:textId="77777777" w:rsidR="00B26348" w:rsidRDefault="00000000">
            <w:r>
              <w:t>○ Exposure through medical injection</w:t>
            </w:r>
          </w:p>
        </w:tc>
        <w:tc>
          <w:tcPr>
            <w:tcW w:w="5256" w:type="dxa"/>
          </w:tcPr>
          <w:p w14:paraId="6222477C" w14:textId="77777777" w:rsidR="00B26348" w:rsidRDefault="00000000">
            <w:r>
              <w:t>○ Exposure through scratch or other open wound</w:t>
            </w:r>
          </w:p>
        </w:tc>
      </w:tr>
      <w:tr w:rsidR="00B26348" w14:paraId="766CCF22" w14:textId="77777777">
        <w:tc>
          <w:tcPr>
            <w:tcW w:w="5256" w:type="dxa"/>
          </w:tcPr>
          <w:p w14:paraId="793ED1B6" w14:textId="77777777" w:rsidR="00B26348" w:rsidRDefault="00000000">
            <w:r>
              <w:t>○ Exposure through unintentional needlestick or sharp injury</w:t>
            </w:r>
          </w:p>
        </w:tc>
        <w:tc>
          <w:tcPr>
            <w:tcW w:w="5256" w:type="dxa"/>
          </w:tcPr>
          <w:p w14:paraId="7A003E8E" w14:textId="77777777" w:rsidR="00B26348" w:rsidRDefault="00000000">
            <w:r>
              <w:t>○ Exposure to air and water pressure change</w:t>
            </w:r>
          </w:p>
        </w:tc>
      </w:tr>
      <w:tr w:rsidR="00B26348" w14:paraId="6637FDF4" w14:textId="77777777">
        <w:tc>
          <w:tcPr>
            <w:tcW w:w="5256" w:type="dxa"/>
          </w:tcPr>
          <w:p w14:paraId="47534DCD" w14:textId="77777777" w:rsidR="00B26348" w:rsidRDefault="00000000">
            <w:r>
              <w:t>○ Exposure to change in air pressure</w:t>
            </w:r>
          </w:p>
        </w:tc>
        <w:tc>
          <w:tcPr>
            <w:tcW w:w="5256" w:type="dxa"/>
          </w:tcPr>
          <w:p w14:paraId="61DC9474" w14:textId="77777777" w:rsidR="00B26348" w:rsidRDefault="00000000">
            <w:r>
              <w:t>○ Exposure to change in water pressure</w:t>
            </w:r>
          </w:p>
        </w:tc>
      </w:tr>
      <w:tr w:rsidR="00B26348" w14:paraId="7C15DE06" w14:textId="77777777">
        <w:tc>
          <w:tcPr>
            <w:tcW w:w="5256" w:type="dxa"/>
          </w:tcPr>
          <w:p w14:paraId="0D16755A" w14:textId="77777777" w:rsidR="00B26348" w:rsidRDefault="00000000">
            <w:r>
              <w:t>○ Exposure to electricity</w:t>
            </w:r>
          </w:p>
        </w:tc>
        <w:tc>
          <w:tcPr>
            <w:tcW w:w="5256" w:type="dxa"/>
          </w:tcPr>
          <w:p w14:paraId="31A0ACE7" w14:textId="77777777" w:rsidR="00B26348" w:rsidRDefault="00000000">
            <w:r>
              <w:t>○ Exposure to environmental cold</w:t>
            </w:r>
          </w:p>
        </w:tc>
      </w:tr>
      <w:tr w:rsidR="00B26348" w14:paraId="2D7DB3AA" w14:textId="77777777">
        <w:tc>
          <w:tcPr>
            <w:tcW w:w="5256" w:type="dxa"/>
          </w:tcPr>
          <w:p w14:paraId="6DF390A7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340135E7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719A1999" w14:textId="77777777">
        <w:tc>
          <w:tcPr>
            <w:tcW w:w="5256" w:type="dxa"/>
          </w:tcPr>
          <w:p w14:paraId="4A6244F1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36FBB6A1" w14:textId="77777777" w:rsidR="00B26348" w:rsidRDefault="00000000">
            <w:r>
              <w:t>○ Exposure to light and other radiation</w:t>
            </w:r>
          </w:p>
        </w:tc>
      </w:tr>
      <w:tr w:rsidR="00B26348" w14:paraId="2681888F" w14:textId="77777777">
        <w:tc>
          <w:tcPr>
            <w:tcW w:w="5256" w:type="dxa"/>
          </w:tcPr>
          <w:p w14:paraId="3FD4FDFD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6920B30A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3E494272" w14:textId="77777777">
        <w:tc>
          <w:tcPr>
            <w:tcW w:w="5256" w:type="dxa"/>
          </w:tcPr>
          <w:p w14:paraId="5260AE70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6210EC61" w14:textId="77777777" w:rsidR="00B26348" w:rsidRDefault="00000000">
            <w:r>
              <w:t>○ Exposure to other radiation</w:t>
            </w:r>
          </w:p>
        </w:tc>
      </w:tr>
      <w:tr w:rsidR="00B26348" w14:paraId="501256B2" w14:textId="77777777">
        <w:tc>
          <w:tcPr>
            <w:tcW w:w="5256" w:type="dxa"/>
          </w:tcPr>
          <w:p w14:paraId="1B86D6E6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1EEEF3F9" w14:textId="77777777" w:rsidR="00B26348" w:rsidRDefault="00000000">
            <w:r>
              <w:t>○ Exposure to radiation and noise</w:t>
            </w:r>
          </w:p>
        </w:tc>
      </w:tr>
      <w:tr w:rsidR="00B26348" w14:paraId="2DDD9A1B" w14:textId="77777777">
        <w:tc>
          <w:tcPr>
            <w:tcW w:w="5256" w:type="dxa"/>
          </w:tcPr>
          <w:p w14:paraId="6A94D031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6A03C65C" w14:textId="77777777" w:rsidR="00B26348" w:rsidRDefault="00000000">
            <w:r>
              <w:t>○ Indirect exposure to electricity</w:t>
            </w:r>
          </w:p>
        </w:tc>
      </w:tr>
      <w:tr w:rsidR="00B26348" w14:paraId="386361D6" w14:textId="77777777">
        <w:tc>
          <w:tcPr>
            <w:tcW w:w="5256" w:type="dxa"/>
          </w:tcPr>
          <w:p w14:paraId="296DB9C1" w14:textId="77777777" w:rsidR="00B26348" w:rsidRDefault="00000000">
            <w:r>
              <w:t>○ Indirect exposure to electricity, 220 volts or less</w:t>
            </w:r>
          </w:p>
        </w:tc>
        <w:tc>
          <w:tcPr>
            <w:tcW w:w="5256" w:type="dxa"/>
          </w:tcPr>
          <w:p w14:paraId="717BE093" w14:textId="77777777" w:rsidR="00B26348" w:rsidRDefault="00000000">
            <w:r>
              <w:t>○ Indirect exposure to electricity, greater than 220 volts</w:t>
            </w:r>
          </w:p>
        </w:tc>
      </w:tr>
      <w:tr w:rsidR="00B26348" w14:paraId="20690DCC" w14:textId="77777777">
        <w:tc>
          <w:tcPr>
            <w:tcW w:w="5256" w:type="dxa"/>
          </w:tcPr>
          <w:p w14:paraId="57AD2116" w14:textId="77777777" w:rsidR="00B26348" w:rsidRDefault="00000000">
            <w:r>
              <w:t>○ Ingestion of harmful substance</w:t>
            </w:r>
          </w:p>
        </w:tc>
        <w:tc>
          <w:tcPr>
            <w:tcW w:w="5256" w:type="dxa"/>
          </w:tcPr>
          <w:p w14:paraId="27DB3ABC" w14:textId="77777777" w:rsidR="00B26348" w:rsidRDefault="00000000">
            <w:r>
              <w:t>○ Inhalation of harmful substance</w:t>
            </w:r>
          </w:p>
        </w:tc>
      </w:tr>
      <w:tr w:rsidR="00B26348" w14:paraId="54CBD060" w14:textId="77777777">
        <w:tc>
          <w:tcPr>
            <w:tcW w:w="5256" w:type="dxa"/>
          </w:tcPr>
          <w:p w14:paraId="79431A3B" w14:textId="77777777" w:rsidR="00B26348" w:rsidRDefault="00000000">
            <w:r>
              <w:t>○ Inhalation of harmful substance - multiple episodes</w:t>
            </w:r>
          </w:p>
        </w:tc>
        <w:tc>
          <w:tcPr>
            <w:tcW w:w="5256" w:type="dxa"/>
          </w:tcPr>
          <w:p w14:paraId="1E524272" w14:textId="77777777" w:rsidR="00B26348" w:rsidRDefault="00000000">
            <w:r>
              <w:t>○ Inhalation of harmful substance - single episode</w:t>
            </w:r>
          </w:p>
        </w:tc>
      </w:tr>
      <w:tr w:rsidR="00B26348" w14:paraId="51FE8E8D" w14:textId="77777777">
        <w:tc>
          <w:tcPr>
            <w:tcW w:w="5256" w:type="dxa"/>
          </w:tcPr>
          <w:p w14:paraId="2A05DF39" w14:textId="77777777" w:rsidR="00B26348" w:rsidRDefault="00000000">
            <w:r>
              <w:t>○ Multiple types of exposures through skin, eyes, or other exposed tissue</w:t>
            </w:r>
          </w:p>
        </w:tc>
        <w:tc>
          <w:tcPr>
            <w:tcW w:w="5256" w:type="dxa"/>
          </w:tcPr>
          <w:p w14:paraId="3E515A36" w14:textId="77777777" w:rsidR="00B26348" w:rsidRDefault="00000000">
            <w:r>
              <w:t>○ Nonmedical use of drugs or alcohol - unintentional overdose</w:t>
            </w:r>
          </w:p>
        </w:tc>
      </w:tr>
      <w:tr w:rsidR="00B26348" w14:paraId="7D1D6C4F" w14:textId="77777777">
        <w:tc>
          <w:tcPr>
            <w:tcW w:w="5256" w:type="dxa"/>
          </w:tcPr>
          <w:p w14:paraId="2DAF9542" w14:textId="77777777" w:rsidR="00B26348" w:rsidRDefault="00000000">
            <w:r>
              <w:t>○ Repeated exposure to noise</w:t>
            </w:r>
          </w:p>
        </w:tc>
        <w:tc>
          <w:tcPr>
            <w:tcW w:w="5256" w:type="dxa"/>
          </w:tcPr>
          <w:p w14:paraId="43FDDD3E" w14:textId="77777777" w:rsidR="00B26348" w:rsidRDefault="00000000">
            <w:r>
              <w:t>○ Single, brief exposure to noise</w:t>
            </w:r>
          </w:p>
        </w:tc>
      </w:tr>
      <w:tr w:rsidR="00B26348" w14:paraId="16ABA3A8" w14:textId="77777777">
        <w:tc>
          <w:tcPr>
            <w:tcW w:w="5256" w:type="dxa"/>
          </w:tcPr>
          <w:p w14:paraId="6CD11C44" w14:textId="77777777" w:rsidR="00B26348" w:rsidRDefault="00000000">
            <w:r>
              <w:t>○ Single, prolonged exposure to noise</w:t>
            </w:r>
          </w:p>
        </w:tc>
        <w:tc>
          <w:tcPr>
            <w:tcW w:w="5256" w:type="dxa"/>
          </w:tcPr>
          <w:p w14:paraId="2D36496D" w14:textId="77777777" w:rsidR="00B26348" w:rsidRDefault="00000000">
            <w:r>
              <w:t>○ Falls, Slips &amp; Trips</w:t>
            </w:r>
          </w:p>
        </w:tc>
      </w:tr>
      <w:tr w:rsidR="00B26348" w14:paraId="0209145F" w14:textId="77777777">
        <w:tc>
          <w:tcPr>
            <w:tcW w:w="5256" w:type="dxa"/>
          </w:tcPr>
          <w:p w14:paraId="51B21B54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38CF414E" w14:textId="77777777" w:rsidR="00B26348" w:rsidRDefault="00000000">
            <w:r>
              <w:t>○ Fall on same level due to slipping</w:t>
            </w:r>
          </w:p>
        </w:tc>
      </w:tr>
      <w:tr w:rsidR="00B26348" w14:paraId="313A9B97" w14:textId="77777777">
        <w:tc>
          <w:tcPr>
            <w:tcW w:w="5256" w:type="dxa"/>
          </w:tcPr>
          <w:p w14:paraId="315F3B7B" w14:textId="77777777" w:rsidR="00B26348" w:rsidRDefault="00000000">
            <w:r>
              <w:t>○ Fall on same level due to tripping</w:t>
            </w:r>
          </w:p>
        </w:tc>
        <w:tc>
          <w:tcPr>
            <w:tcW w:w="5256" w:type="dxa"/>
          </w:tcPr>
          <w:p w14:paraId="2D79B5A7" w14:textId="77777777" w:rsidR="00B26348" w:rsidRDefault="00000000">
            <w:r>
              <w:t>○ Fall on same level due to tripping on uneven surface</w:t>
            </w:r>
          </w:p>
        </w:tc>
      </w:tr>
      <w:tr w:rsidR="00B26348" w14:paraId="4C19331F" w14:textId="77777777">
        <w:tc>
          <w:tcPr>
            <w:tcW w:w="5256" w:type="dxa"/>
          </w:tcPr>
          <w:p w14:paraId="306FB41E" w14:textId="77777777" w:rsidR="00B26348" w:rsidRDefault="00000000">
            <w:r>
              <w:t>○ Fall on same level due to tripping over an object</w:t>
            </w:r>
          </w:p>
        </w:tc>
        <w:tc>
          <w:tcPr>
            <w:tcW w:w="5256" w:type="dxa"/>
          </w:tcPr>
          <w:p w14:paraId="485DA895" w14:textId="77777777" w:rsidR="00B26348" w:rsidRDefault="00000000">
            <w:r>
              <w:t>○ Fall on same level due to tripping over self</w:t>
            </w:r>
          </w:p>
        </w:tc>
      </w:tr>
      <w:tr w:rsidR="00B26348" w14:paraId="22E921D1" w14:textId="77777777">
        <w:tc>
          <w:tcPr>
            <w:tcW w:w="5256" w:type="dxa"/>
          </w:tcPr>
          <w:p w14:paraId="7DCB01AD" w14:textId="77777777" w:rsidR="00B26348" w:rsidRDefault="00000000">
            <w:r>
              <w:t>○ Fall on same level while climbing stairs, steps, or curbs</w:t>
            </w:r>
          </w:p>
        </w:tc>
        <w:tc>
          <w:tcPr>
            <w:tcW w:w="5256" w:type="dxa"/>
          </w:tcPr>
          <w:p w14:paraId="700C4CBF" w14:textId="77777777" w:rsidR="00B26348" w:rsidRDefault="00000000">
            <w:r>
              <w:t>○ Lower level fall</w:t>
            </w:r>
          </w:p>
        </w:tc>
      </w:tr>
      <w:tr w:rsidR="00B26348" w14:paraId="6C7901B0" w14:textId="77777777">
        <w:tc>
          <w:tcPr>
            <w:tcW w:w="5256" w:type="dxa"/>
          </w:tcPr>
          <w:p w14:paraId="64C30E17" w14:textId="77777777" w:rsidR="00B26348" w:rsidRDefault="00000000">
            <w:r>
              <w:t>○ Fall from collapsing structure or equipment</w:t>
            </w:r>
          </w:p>
        </w:tc>
        <w:tc>
          <w:tcPr>
            <w:tcW w:w="5256" w:type="dxa"/>
          </w:tcPr>
          <w:p w14:paraId="2A0066EB" w14:textId="77777777" w:rsidR="00B26348" w:rsidRDefault="00000000">
            <w:r>
              <w:t>○ Fall or jump curtailed by personal fall arrest system</w:t>
            </w:r>
          </w:p>
        </w:tc>
      </w:tr>
      <w:tr w:rsidR="00B26348" w14:paraId="42FB97D7" w14:textId="77777777">
        <w:tc>
          <w:tcPr>
            <w:tcW w:w="5256" w:type="dxa"/>
          </w:tcPr>
          <w:p w14:paraId="79429F3E" w14:textId="77777777" w:rsidR="00B26348" w:rsidRDefault="00000000">
            <w:r>
              <w:t>○ Fall through surface or existing opening</w:t>
            </w:r>
          </w:p>
        </w:tc>
        <w:tc>
          <w:tcPr>
            <w:tcW w:w="5256" w:type="dxa"/>
          </w:tcPr>
          <w:p w14:paraId="0BE3F35B" w14:textId="77777777" w:rsidR="00B26348" w:rsidRDefault="00000000">
            <w:r>
              <w:t>○ Jump from collapsing structure or equipment</w:t>
            </w:r>
          </w:p>
        </w:tc>
      </w:tr>
      <w:tr w:rsidR="00B26348" w14:paraId="016D87DF" w14:textId="77777777">
        <w:tc>
          <w:tcPr>
            <w:tcW w:w="5256" w:type="dxa"/>
          </w:tcPr>
          <w:p w14:paraId="48FCEC45" w14:textId="77777777" w:rsidR="00B26348" w:rsidRDefault="00000000">
            <w:r>
              <w:t>○ Jumps to lower level</w:t>
            </w:r>
          </w:p>
        </w:tc>
        <w:tc>
          <w:tcPr>
            <w:tcW w:w="5256" w:type="dxa"/>
          </w:tcPr>
          <w:p w14:paraId="2A00F2C0" w14:textId="77777777" w:rsidR="00B26348" w:rsidRDefault="00000000">
            <w:r>
              <w:t>○ Other fall to lower level</w:t>
            </w:r>
          </w:p>
        </w:tc>
      </w:tr>
      <w:tr w:rsidR="00B26348" w14:paraId="2068BA5A" w14:textId="77777777">
        <w:tc>
          <w:tcPr>
            <w:tcW w:w="5256" w:type="dxa"/>
          </w:tcPr>
          <w:p w14:paraId="62021A80" w14:textId="77777777" w:rsidR="00B26348" w:rsidRDefault="00000000">
            <w:r>
              <w:t>○ Slip Trip</w:t>
            </w:r>
          </w:p>
        </w:tc>
        <w:tc>
          <w:tcPr>
            <w:tcW w:w="5256" w:type="dxa"/>
          </w:tcPr>
          <w:p w14:paraId="05BF8BF4" w14:textId="77777777" w:rsidR="00B26348" w:rsidRDefault="00000000">
            <w:r>
              <w:t>○ Slip on substance without fall</w:t>
            </w:r>
          </w:p>
        </w:tc>
      </w:tr>
      <w:tr w:rsidR="00B26348" w14:paraId="0881D377" w14:textId="77777777">
        <w:tc>
          <w:tcPr>
            <w:tcW w:w="5256" w:type="dxa"/>
          </w:tcPr>
          <w:p w14:paraId="6CC1D6B3" w14:textId="77777777" w:rsidR="00B26348" w:rsidRDefault="00000000">
            <w:r>
              <w:t>○ Slip on vehicle without fall - nontransport</w:t>
            </w:r>
          </w:p>
        </w:tc>
        <w:tc>
          <w:tcPr>
            <w:tcW w:w="5256" w:type="dxa"/>
          </w:tcPr>
          <w:p w14:paraId="63568038" w14:textId="77777777" w:rsidR="00B26348" w:rsidRDefault="00000000">
            <w:r>
              <w:t>○ Slip or trip without fall</w:t>
            </w:r>
          </w:p>
        </w:tc>
      </w:tr>
      <w:tr w:rsidR="00B26348" w14:paraId="7AB0A42D" w14:textId="77777777">
        <w:tc>
          <w:tcPr>
            <w:tcW w:w="5256" w:type="dxa"/>
          </w:tcPr>
          <w:p w14:paraId="779A3E04" w14:textId="77777777" w:rsidR="00B26348" w:rsidRDefault="00000000">
            <w:r>
              <w:t>○ Trip from stepping into a hole without fall</w:t>
            </w:r>
          </w:p>
        </w:tc>
        <w:tc>
          <w:tcPr>
            <w:tcW w:w="5256" w:type="dxa"/>
          </w:tcPr>
          <w:p w14:paraId="734A0BB9" w14:textId="77777777" w:rsidR="00B26348" w:rsidRDefault="00000000">
            <w:r>
              <w:t>○ Trip on uneven surface without fall</w:t>
            </w:r>
          </w:p>
        </w:tc>
      </w:tr>
      <w:tr w:rsidR="00B26348" w14:paraId="2A0A90AB" w14:textId="77777777">
        <w:tc>
          <w:tcPr>
            <w:tcW w:w="5256" w:type="dxa"/>
          </w:tcPr>
          <w:p w14:paraId="659748CF" w14:textId="77777777" w:rsidR="00B26348" w:rsidRDefault="00000000">
            <w:r>
              <w:t>○ Trip on vehicle without fall - nontransport</w:t>
            </w:r>
          </w:p>
        </w:tc>
        <w:tc>
          <w:tcPr>
            <w:tcW w:w="5256" w:type="dxa"/>
          </w:tcPr>
          <w:p w14:paraId="77D10DC7" w14:textId="77777777" w:rsidR="00B26348" w:rsidRDefault="00000000">
            <w:r>
              <w:t>○ Trip over an object without fall</w:t>
            </w:r>
          </w:p>
        </w:tc>
      </w:tr>
      <w:tr w:rsidR="00B26348" w14:paraId="369BCB39" w14:textId="77777777">
        <w:tc>
          <w:tcPr>
            <w:tcW w:w="5256" w:type="dxa"/>
          </w:tcPr>
          <w:p w14:paraId="725CAFE2" w14:textId="77777777" w:rsidR="00B26348" w:rsidRDefault="00000000">
            <w:r>
              <w:t>○ Trip over self without fall</w:t>
            </w:r>
          </w:p>
        </w:tc>
        <w:tc>
          <w:tcPr>
            <w:tcW w:w="5256" w:type="dxa"/>
          </w:tcPr>
          <w:p w14:paraId="68D4610B" w14:textId="77777777" w:rsidR="00B26348" w:rsidRDefault="00000000">
            <w:r>
              <w:t>○ Trip without fall</w:t>
            </w:r>
          </w:p>
        </w:tc>
      </w:tr>
      <w:tr w:rsidR="00B26348" w14:paraId="385D42B6" w14:textId="77777777">
        <w:tc>
          <w:tcPr>
            <w:tcW w:w="5256" w:type="dxa"/>
          </w:tcPr>
          <w:p w14:paraId="11D01696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76FF39E7" w14:textId="77777777" w:rsidR="00B26348" w:rsidRDefault="00000000">
            <w:r>
              <w:t>○ Fall while sitting</w:t>
            </w:r>
          </w:p>
        </w:tc>
      </w:tr>
      <w:tr w:rsidR="00B26348" w14:paraId="7D3476F2" w14:textId="77777777">
        <w:tc>
          <w:tcPr>
            <w:tcW w:w="5256" w:type="dxa"/>
          </w:tcPr>
          <w:p w14:paraId="6CD51A41" w14:textId="77777777" w:rsidR="00B26348" w:rsidRDefault="00000000">
            <w:r>
              <w:t>○ Fires &amp; Explosions</w:t>
            </w:r>
          </w:p>
        </w:tc>
        <w:tc>
          <w:tcPr>
            <w:tcW w:w="5256" w:type="dxa"/>
          </w:tcPr>
          <w:p w14:paraId="465D1D29" w14:textId="77777777" w:rsidR="00B26348" w:rsidRDefault="00000000">
            <w:r>
              <w:t>○ Collapsing building, structure, or structural element during fire</w:t>
            </w:r>
          </w:p>
        </w:tc>
      </w:tr>
      <w:tr w:rsidR="00B26348" w14:paraId="1F725499" w14:textId="77777777">
        <w:tc>
          <w:tcPr>
            <w:tcW w:w="5256" w:type="dxa"/>
          </w:tcPr>
          <w:p w14:paraId="60C425F0" w14:textId="77777777" w:rsidR="00B26348" w:rsidRDefault="00000000">
            <w:r>
              <w:t>○ Demolition or blasting explosion</w:t>
            </w:r>
          </w:p>
        </w:tc>
        <w:tc>
          <w:tcPr>
            <w:tcW w:w="5256" w:type="dxa"/>
          </w:tcPr>
          <w:p w14:paraId="5FF0441F" w14:textId="77777777" w:rsidR="00B26348" w:rsidRDefault="00000000">
            <w:r>
              <w:t>○ Dust explosion</w:t>
            </w:r>
          </w:p>
        </w:tc>
      </w:tr>
      <w:tr w:rsidR="00B26348" w14:paraId="440295BF" w14:textId="77777777">
        <w:tc>
          <w:tcPr>
            <w:tcW w:w="5256" w:type="dxa"/>
          </w:tcPr>
          <w:p w14:paraId="00242450" w14:textId="77777777" w:rsidR="00B26348" w:rsidRDefault="00000000">
            <w:r>
              <w:t>○ Explosion of nonpressurized vapors, gases, or liquids</w:t>
            </w:r>
          </w:p>
        </w:tc>
        <w:tc>
          <w:tcPr>
            <w:tcW w:w="5256" w:type="dxa"/>
          </w:tcPr>
          <w:p w14:paraId="0591C36B" w14:textId="77777777" w:rsidR="00B26348" w:rsidRDefault="00000000">
            <w:r>
              <w:t>○ Explosion of pressure vessel, piping, or tire</w:t>
            </w:r>
          </w:p>
        </w:tc>
      </w:tr>
      <w:tr w:rsidR="00B26348" w14:paraId="556023EC" w14:textId="77777777">
        <w:tc>
          <w:tcPr>
            <w:tcW w:w="5256" w:type="dxa"/>
          </w:tcPr>
          <w:p w14:paraId="3237993D" w14:textId="77777777" w:rsidR="00B26348" w:rsidRDefault="00000000">
            <w:r>
              <w:t>○ Explosions</w:t>
            </w:r>
          </w:p>
        </w:tc>
        <w:tc>
          <w:tcPr>
            <w:tcW w:w="5256" w:type="dxa"/>
          </w:tcPr>
          <w:p w14:paraId="19FE8C7C" w14:textId="77777777" w:rsidR="00B26348" w:rsidRDefault="00000000">
            <w:r>
              <w:t>○ Fires</w:t>
            </w:r>
          </w:p>
        </w:tc>
      </w:tr>
      <w:tr w:rsidR="00B26348" w14:paraId="65A62098" w14:textId="77777777">
        <w:tc>
          <w:tcPr>
            <w:tcW w:w="5256" w:type="dxa"/>
          </w:tcPr>
          <w:p w14:paraId="644EFB62" w14:textId="77777777" w:rsidR="00B26348" w:rsidRDefault="00000000">
            <w:r>
              <w:t>○ Forest or brush fire</w:t>
            </w:r>
          </w:p>
        </w:tc>
        <w:tc>
          <w:tcPr>
            <w:tcW w:w="5256" w:type="dxa"/>
          </w:tcPr>
          <w:p w14:paraId="450ED8F6" w14:textId="77777777" w:rsidR="00B26348" w:rsidRDefault="00000000">
            <w:r>
              <w:t>○ Ignition of clothing from controlled heat source</w:t>
            </w:r>
          </w:p>
        </w:tc>
      </w:tr>
      <w:tr w:rsidR="00B26348" w14:paraId="08DB7819" w14:textId="77777777">
        <w:tc>
          <w:tcPr>
            <w:tcW w:w="5256" w:type="dxa"/>
          </w:tcPr>
          <w:p w14:paraId="313D4F25" w14:textId="77777777" w:rsidR="00B26348" w:rsidRDefault="00000000">
            <w:r>
              <w:t>○ Ignition of vapors, gases, or liquids</w:t>
            </w:r>
          </w:p>
        </w:tc>
        <w:tc>
          <w:tcPr>
            <w:tcW w:w="5256" w:type="dxa"/>
          </w:tcPr>
          <w:p w14:paraId="181215D0" w14:textId="77777777" w:rsidR="00B26348" w:rsidRDefault="00000000">
            <w:r>
              <w:t>○ Other structural fire without collapse</w:t>
            </w:r>
          </w:p>
        </w:tc>
      </w:tr>
      <w:tr w:rsidR="00B26348" w14:paraId="2123564E" w14:textId="77777777">
        <w:tc>
          <w:tcPr>
            <w:tcW w:w="5256" w:type="dxa"/>
          </w:tcPr>
          <w:p w14:paraId="669B1F03" w14:textId="77777777" w:rsidR="00B26348" w:rsidRDefault="00000000">
            <w:r>
              <w:t>○ Small-scale (limited) fire</w:t>
            </w:r>
          </w:p>
        </w:tc>
        <w:tc>
          <w:tcPr>
            <w:tcW w:w="5256" w:type="dxa"/>
          </w:tcPr>
          <w:p w14:paraId="68019E50" w14:textId="77777777" w:rsidR="00B26348" w:rsidRDefault="00000000">
            <w:r>
              <w:t>○ Vehicle or machinery fire</w:t>
            </w:r>
          </w:p>
        </w:tc>
      </w:tr>
      <w:tr w:rsidR="00B26348" w14:paraId="67E518D9" w14:textId="77777777">
        <w:tc>
          <w:tcPr>
            <w:tcW w:w="5256" w:type="dxa"/>
          </w:tcPr>
          <w:p w14:paraId="63B2AFBF" w14:textId="77777777" w:rsidR="00B26348" w:rsidRDefault="00000000">
            <w:r>
              <w:t>○ Overexertion &amp; Bodily Reaction</w:t>
            </w:r>
          </w:p>
        </w:tc>
        <w:tc>
          <w:tcPr>
            <w:tcW w:w="5256" w:type="dxa"/>
          </w:tcPr>
          <w:p w14:paraId="590D222E" w14:textId="77777777" w:rsidR="00B26348" w:rsidRDefault="00000000">
            <w:r>
              <w:t>○ Body positioning</w:t>
            </w:r>
          </w:p>
        </w:tc>
      </w:tr>
      <w:tr w:rsidR="00B26348" w14:paraId="3E3D1F2A" w14:textId="77777777">
        <w:tc>
          <w:tcPr>
            <w:tcW w:w="5256" w:type="dxa"/>
          </w:tcPr>
          <w:p w14:paraId="5AF72A60" w14:textId="77777777" w:rsidR="00B26348" w:rsidRDefault="00000000">
            <w:r>
              <w:t>○ Bending, crawling, reaching, twisting - repetitive or prolonged</w:t>
            </w:r>
          </w:p>
        </w:tc>
        <w:tc>
          <w:tcPr>
            <w:tcW w:w="5256" w:type="dxa"/>
          </w:tcPr>
          <w:p w14:paraId="57219424" w14:textId="77777777" w:rsidR="00B26348" w:rsidRDefault="00000000">
            <w:r>
              <w:t>○ Bending, crawling, reaching, twisting - single episode</w:t>
            </w:r>
          </w:p>
        </w:tc>
      </w:tr>
      <w:tr w:rsidR="00B26348" w14:paraId="7EB8FEA1" w14:textId="77777777">
        <w:tc>
          <w:tcPr>
            <w:tcW w:w="5256" w:type="dxa"/>
          </w:tcPr>
          <w:p w14:paraId="49E17249" w14:textId="77777777" w:rsidR="00B26348" w:rsidRDefault="00000000">
            <w:r>
              <w:t>○ Boarding, alighting - excluding slip, trip, fall - repetitive or prolonged</w:t>
            </w:r>
          </w:p>
        </w:tc>
        <w:tc>
          <w:tcPr>
            <w:tcW w:w="5256" w:type="dxa"/>
          </w:tcPr>
          <w:p w14:paraId="68EA472A" w14:textId="77777777" w:rsidR="00B26348" w:rsidRDefault="00000000">
            <w:r>
              <w:t>○ Boarding, alighting - excluding slip, trip, fall - single episode</w:t>
            </w:r>
          </w:p>
        </w:tc>
      </w:tr>
      <w:tr w:rsidR="00B26348" w14:paraId="5BCD3B6C" w14:textId="77777777">
        <w:tc>
          <w:tcPr>
            <w:tcW w:w="5256" w:type="dxa"/>
          </w:tcPr>
          <w:p w14:paraId="1A0D67AB" w14:textId="77777777" w:rsidR="00B26348" w:rsidRDefault="00000000">
            <w:r>
              <w:t>○ Climbing or stepping up or down - repetitive or prolonged</w:t>
            </w:r>
          </w:p>
        </w:tc>
        <w:tc>
          <w:tcPr>
            <w:tcW w:w="5256" w:type="dxa"/>
          </w:tcPr>
          <w:p w14:paraId="0F4EC44B" w14:textId="77777777" w:rsidR="00B26348" w:rsidRDefault="00000000">
            <w:r>
              <w:t>○ Climbing or stepping up or down - single episode</w:t>
            </w:r>
          </w:p>
        </w:tc>
      </w:tr>
      <w:tr w:rsidR="00B26348" w14:paraId="3DAD68A7" w14:textId="77777777">
        <w:tc>
          <w:tcPr>
            <w:tcW w:w="5256" w:type="dxa"/>
          </w:tcPr>
          <w:p w14:paraId="6B6D97B1" w14:textId="77777777" w:rsidR="00B26348" w:rsidRDefault="00000000">
            <w:r>
              <w:t>○ Kneeling, kneeling down - repetitive or prolonged</w:t>
            </w:r>
          </w:p>
        </w:tc>
        <w:tc>
          <w:tcPr>
            <w:tcW w:w="5256" w:type="dxa"/>
          </w:tcPr>
          <w:p w14:paraId="66614BFF" w14:textId="77777777" w:rsidR="00B26348" w:rsidRDefault="00000000">
            <w:r>
              <w:t>○ Kneeling, kneeling down - single episode</w:t>
            </w:r>
          </w:p>
        </w:tc>
      </w:tr>
      <w:tr w:rsidR="00B26348" w14:paraId="7E5E5D1C" w14:textId="77777777">
        <w:tc>
          <w:tcPr>
            <w:tcW w:w="5256" w:type="dxa"/>
          </w:tcPr>
          <w:p w14:paraId="4094A18A" w14:textId="77777777" w:rsidR="00B26348" w:rsidRDefault="00000000">
            <w:r>
              <w:t>○ Multiple types of exertions and bodily reactions</w:t>
            </w:r>
          </w:p>
        </w:tc>
        <w:tc>
          <w:tcPr>
            <w:tcW w:w="5256" w:type="dxa"/>
          </w:tcPr>
          <w:p w14:paraId="210600EE" w14:textId="77777777" w:rsidR="00B26348" w:rsidRDefault="00000000">
            <w:r>
              <w:t>○ Multiple types of overexertion involving outside sources</w:t>
            </w:r>
          </w:p>
        </w:tc>
      </w:tr>
      <w:tr w:rsidR="00B26348" w14:paraId="0FF3FEEE" w14:textId="77777777">
        <w:tc>
          <w:tcPr>
            <w:tcW w:w="5256" w:type="dxa"/>
          </w:tcPr>
          <w:p w14:paraId="0526F349" w14:textId="77777777" w:rsidR="00B26348" w:rsidRDefault="00000000">
            <w:r>
              <w:t>○ Multiple types of overexertions and bodily reactions</w:t>
            </w:r>
          </w:p>
        </w:tc>
        <w:tc>
          <w:tcPr>
            <w:tcW w:w="5256" w:type="dxa"/>
          </w:tcPr>
          <w:p w14:paraId="424FF197" w14:textId="77777777" w:rsidR="00B26348" w:rsidRDefault="00000000">
            <w:r>
              <w:t>○ Multiple types of repetitive motions</w:t>
            </w:r>
          </w:p>
        </w:tc>
      </w:tr>
      <w:tr w:rsidR="00B26348" w14:paraId="79C9CA5A" w14:textId="77777777">
        <w:tc>
          <w:tcPr>
            <w:tcW w:w="5256" w:type="dxa"/>
          </w:tcPr>
          <w:p w14:paraId="1E87B878" w14:textId="77777777" w:rsidR="00B26348" w:rsidRDefault="00000000">
            <w:r>
              <w:t>○ Overexertion</w:t>
            </w:r>
          </w:p>
        </w:tc>
        <w:tc>
          <w:tcPr>
            <w:tcW w:w="5256" w:type="dxa"/>
          </w:tcPr>
          <w:p w14:paraId="57BC9C6C" w14:textId="77777777" w:rsidR="00B26348" w:rsidRDefault="00000000">
            <w:r>
              <w:t>○ Other exertions or bodily reactions</w:t>
            </w:r>
          </w:p>
        </w:tc>
      </w:tr>
      <w:tr w:rsidR="00B26348" w14:paraId="17EC564D" w14:textId="77777777">
        <w:tc>
          <w:tcPr>
            <w:tcW w:w="5256" w:type="dxa"/>
          </w:tcPr>
          <w:p w14:paraId="4D64C6D8" w14:textId="77777777" w:rsidR="00B26348" w:rsidRDefault="00000000">
            <w:r>
              <w:t>○ Overexertion in catching - multiple episodes</w:t>
            </w:r>
          </w:p>
        </w:tc>
        <w:tc>
          <w:tcPr>
            <w:tcW w:w="5256" w:type="dxa"/>
          </w:tcPr>
          <w:p w14:paraId="2E2D38E4" w14:textId="77777777" w:rsidR="00B26348" w:rsidRDefault="00000000">
            <w:r>
              <w:t>○ Overexertion in catching - single episode</w:t>
            </w:r>
          </w:p>
        </w:tc>
      </w:tr>
      <w:tr w:rsidR="00B26348" w14:paraId="42CB01B4" w14:textId="77777777">
        <w:tc>
          <w:tcPr>
            <w:tcW w:w="5256" w:type="dxa"/>
          </w:tcPr>
          <w:p w14:paraId="60B788C9" w14:textId="77777777" w:rsidR="00B26348" w:rsidRDefault="00000000">
            <w:r>
              <w:t>○ Overexertion in holding, carrying, or wielding</w:t>
            </w:r>
          </w:p>
        </w:tc>
        <w:tc>
          <w:tcPr>
            <w:tcW w:w="5256" w:type="dxa"/>
          </w:tcPr>
          <w:p w14:paraId="7C07656D" w14:textId="77777777" w:rsidR="00B26348" w:rsidRDefault="00000000">
            <w:r>
              <w:t>○ Overexertion in holding, carrying, or wielding - multiple episodes</w:t>
            </w:r>
          </w:p>
        </w:tc>
      </w:tr>
      <w:tr w:rsidR="00B26348" w14:paraId="066CA1B6" w14:textId="77777777">
        <w:tc>
          <w:tcPr>
            <w:tcW w:w="5256" w:type="dxa"/>
          </w:tcPr>
          <w:p w14:paraId="010D4105" w14:textId="77777777" w:rsidR="00B26348" w:rsidRDefault="00000000">
            <w:r>
              <w:t>○ Overexertion in holding, carrying, or wielding - single episode</w:t>
            </w:r>
          </w:p>
        </w:tc>
        <w:tc>
          <w:tcPr>
            <w:tcW w:w="5256" w:type="dxa"/>
          </w:tcPr>
          <w:p w14:paraId="7483FC22" w14:textId="77777777" w:rsidR="00B26348" w:rsidRDefault="00000000">
            <w:r>
              <w:t>○ Overexertion in lifting - multiple episodes</w:t>
            </w:r>
          </w:p>
        </w:tc>
      </w:tr>
      <w:tr w:rsidR="00B26348" w14:paraId="673397B8" w14:textId="77777777">
        <w:tc>
          <w:tcPr>
            <w:tcW w:w="5256" w:type="dxa"/>
          </w:tcPr>
          <w:p w14:paraId="10847DCA" w14:textId="77777777" w:rsidR="00B26348" w:rsidRDefault="00000000">
            <w:r>
              <w:t>○ Overexertion in lifting - single episode</w:t>
            </w:r>
          </w:p>
        </w:tc>
        <w:tc>
          <w:tcPr>
            <w:tcW w:w="5256" w:type="dxa"/>
          </w:tcPr>
          <w:p w14:paraId="45DA6A7A" w14:textId="77777777" w:rsidR="00B26348" w:rsidRDefault="00000000">
            <w:r>
              <w:t>○ Overexertion in lifting, lowering</w:t>
            </w:r>
          </w:p>
        </w:tc>
      </w:tr>
      <w:tr w:rsidR="00B26348" w14:paraId="48BE76BE" w14:textId="77777777">
        <w:tc>
          <w:tcPr>
            <w:tcW w:w="5256" w:type="dxa"/>
          </w:tcPr>
          <w:p w14:paraId="41506009" w14:textId="77777777" w:rsidR="00B26348" w:rsidRDefault="00000000">
            <w:r>
              <w:t>○ Overexertion in lowering - multiple episodes</w:t>
            </w:r>
          </w:p>
        </w:tc>
        <w:tc>
          <w:tcPr>
            <w:tcW w:w="5256" w:type="dxa"/>
          </w:tcPr>
          <w:p w14:paraId="43810C37" w14:textId="77777777" w:rsidR="00B26348" w:rsidRDefault="00000000">
            <w:r>
              <w:t>○ Overexertion in lowering - single episode</w:t>
            </w:r>
          </w:p>
        </w:tc>
      </w:tr>
      <w:tr w:rsidR="00B26348" w14:paraId="5B17C69C" w14:textId="77777777">
        <w:tc>
          <w:tcPr>
            <w:tcW w:w="5256" w:type="dxa"/>
          </w:tcPr>
          <w:p w14:paraId="4DDE2BEB" w14:textId="77777777" w:rsidR="00B26348" w:rsidRDefault="00000000">
            <w:r>
              <w:t>○ Overexertion in pushing, pulling, or turning</w:t>
            </w:r>
          </w:p>
        </w:tc>
        <w:tc>
          <w:tcPr>
            <w:tcW w:w="5256" w:type="dxa"/>
          </w:tcPr>
          <w:p w14:paraId="5F47A87E" w14:textId="77777777" w:rsidR="00B26348" w:rsidRDefault="00000000">
            <w:r>
              <w:t>○ Overexertion in pushing, pulling, or turning - multiple episodes</w:t>
            </w:r>
          </w:p>
        </w:tc>
      </w:tr>
      <w:tr w:rsidR="00B26348" w14:paraId="48CA3DC7" w14:textId="77777777">
        <w:tc>
          <w:tcPr>
            <w:tcW w:w="5256" w:type="dxa"/>
          </w:tcPr>
          <w:p w14:paraId="3A2B2A89" w14:textId="77777777" w:rsidR="00B26348" w:rsidRDefault="00000000">
            <w:r>
              <w:t>○ Overexertion in pushing, pulling, or turning - single episode</w:t>
            </w:r>
          </w:p>
        </w:tc>
        <w:tc>
          <w:tcPr>
            <w:tcW w:w="5256" w:type="dxa"/>
          </w:tcPr>
          <w:p w14:paraId="250B97C6" w14:textId="77777777" w:rsidR="00B26348" w:rsidRDefault="00000000">
            <w:r>
              <w:t>○ Overexertion in throwing - multiple episodes</w:t>
            </w:r>
          </w:p>
        </w:tc>
      </w:tr>
      <w:tr w:rsidR="00B26348" w14:paraId="57E3B8C1" w14:textId="77777777">
        <w:tc>
          <w:tcPr>
            <w:tcW w:w="5256" w:type="dxa"/>
          </w:tcPr>
          <w:p w14:paraId="11B0D3A3" w14:textId="77777777" w:rsidR="00B26348" w:rsidRDefault="00000000">
            <w:r>
              <w:t>○ Overexertion in throwing - single episode</w:t>
            </w:r>
          </w:p>
        </w:tc>
        <w:tc>
          <w:tcPr>
            <w:tcW w:w="5256" w:type="dxa"/>
          </w:tcPr>
          <w:p w14:paraId="47B3CD9C" w14:textId="77777777" w:rsidR="00B26348" w:rsidRDefault="00000000">
            <w:r>
              <w:t>○ Overexertion in throwing, catching</w:t>
            </w:r>
          </w:p>
        </w:tc>
      </w:tr>
      <w:tr w:rsidR="00B26348" w14:paraId="71B5035A" w14:textId="77777777">
        <w:tc>
          <w:tcPr>
            <w:tcW w:w="5256" w:type="dxa"/>
          </w:tcPr>
          <w:p w14:paraId="5633B135" w14:textId="77777777" w:rsidR="00B26348" w:rsidRDefault="00000000">
            <w:r>
              <w:t>○ Overexertion involving outside sources</w:t>
            </w:r>
          </w:p>
        </w:tc>
        <w:tc>
          <w:tcPr>
            <w:tcW w:w="5256" w:type="dxa"/>
          </w:tcPr>
          <w:p w14:paraId="18222A14" w14:textId="77777777" w:rsidR="00B26348" w:rsidRDefault="00000000">
            <w:r>
              <w:t>○ Repetitive grasping, placing, or moving objects, except tools</w:t>
            </w:r>
          </w:p>
        </w:tc>
      </w:tr>
      <w:tr w:rsidR="00B26348" w14:paraId="11A86AB9" w14:textId="77777777">
        <w:tc>
          <w:tcPr>
            <w:tcW w:w="5256" w:type="dxa"/>
          </w:tcPr>
          <w:p w14:paraId="484E757A" w14:textId="77777777" w:rsidR="00B26348" w:rsidRDefault="00000000">
            <w:r>
              <w:t>○ Repetitive motions involving microtasks</w:t>
            </w:r>
          </w:p>
        </w:tc>
        <w:tc>
          <w:tcPr>
            <w:tcW w:w="5256" w:type="dxa"/>
          </w:tcPr>
          <w:p w14:paraId="04FDA4D0" w14:textId="77777777" w:rsidR="00B26348" w:rsidRDefault="00000000">
            <w:r>
              <w:t>○ Repetitive use of hands, not involving tools</w:t>
            </w:r>
          </w:p>
        </w:tc>
      </w:tr>
      <w:tr w:rsidR="00B26348" w14:paraId="237E844A" w14:textId="77777777">
        <w:tc>
          <w:tcPr>
            <w:tcW w:w="5256" w:type="dxa"/>
          </w:tcPr>
          <w:p w14:paraId="051306AA" w14:textId="77777777" w:rsidR="00B26348" w:rsidRDefault="00000000">
            <w:r>
              <w:t>○ Repetitive use of tools, instruments</w:t>
            </w:r>
          </w:p>
        </w:tc>
        <w:tc>
          <w:tcPr>
            <w:tcW w:w="5256" w:type="dxa"/>
          </w:tcPr>
          <w:p w14:paraId="45F357DD" w14:textId="77777777" w:rsidR="00B26348" w:rsidRDefault="00000000">
            <w:r>
              <w:t>○ Running, without other incident - repetitive or prolonged</w:t>
            </w:r>
          </w:p>
        </w:tc>
      </w:tr>
      <w:tr w:rsidR="00B26348" w14:paraId="20F11314" w14:textId="77777777">
        <w:tc>
          <w:tcPr>
            <w:tcW w:w="5256" w:type="dxa"/>
          </w:tcPr>
          <w:p w14:paraId="47A5DDE7" w14:textId="77777777" w:rsidR="00B26348" w:rsidRDefault="00000000">
            <w:r>
              <w:t>○ Running, without other incident - single episode</w:t>
            </w:r>
          </w:p>
        </w:tc>
        <w:tc>
          <w:tcPr>
            <w:tcW w:w="5256" w:type="dxa"/>
          </w:tcPr>
          <w:p w14:paraId="413ECAA6" w14:textId="77777777" w:rsidR="00B26348" w:rsidRDefault="00000000">
            <w:r>
              <w:t>○ Sitting, sitting down - repetitive or prolonged</w:t>
            </w:r>
          </w:p>
        </w:tc>
      </w:tr>
      <w:tr w:rsidR="00B26348" w14:paraId="384CC7CA" w14:textId="77777777">
        <w:tc>
          <w:tcPr>
            <w:tcW w:w="5256" w:type="dxa"/>
          </w:tcPr>
          <w:p w14:paraId="5B75B8C3" w14:textId="77777777" w:rsidR="00B26348" w:rsidRDefault="00000000">
            <w:r>
              <w:t>○ Sitting, sitting down - single episode</w:t>
            </w:r>
          </w:p>
        </w:tc>
        <w:tc>
          <w:tcPr>
            <w:tcW w:w="5256" w:type="dxa"/>
          </w:tcPr>
          <w:p w14:paraId="4E3DEA27" w14:textId="77777777" w:rsidR="00B26348" w:rsidRDefault="00000000">
            <w:r>
              <w:t>○ Standing, standing up - repetitive or prolonged</w:t>
            </w:r>
          </w:p>
        </w:tc>
      </w:tr>
      <w:tr w:rsidR="00B26348" w14:paraId="38A7053F" w14:textId="77777777">
        <w:tc>
          <w:tcPr>
            <w:tcW w:w="5256" w:type="dxa"/>
          </w:tcPr>
          <w:p w14:paraId="74996041" w14:textId="77777777" w:rsidR="00B26348" w:rsidRDefault="00000000">
            <w:r>
              <w:t>○ Standing, standing up - single episode</w:t>
            </w:r>
          </w:p>
        </w:tc>
        <w:tc>
          <w:tcPr>
            <w:tcW w:w="5256" w:type="dxa"/>
          </w:tcPr>
          <w:p w14:paraId="3B0E8F94" w14:textId="77777777" w:rsidR="00B26348" w:rsidRDefault="00000000">
            <w:r>
              <w:t>○ Sustained viewing</w:t>
            </w:r>
          </w:p>
        </w:tc>
      </w:tr>
      <w:tr w:rsidR="00B26348" w14:paraId="0B4EB580" w14:textId="77777777">
        <w:tc>
          <w:tcPr>
            <w:tcW w:w="5256" w:type="dxa"/>
          </w:tcPr>
          <w:p w14:paraId="7A810B9D" w14:textId="77777777" w:rsidR="00B26348" w:rsidRDefault="00000000">
            <w:r>
              <w:t>○ Typing, key entry, texting, or mousing</w:t>
            </w:r>
          </w:p>
        </w:tc>
        <w:tc>
          <w:tcPr>
            <w:tcW w:w="5256" w:type="dxa"/>
          </w:tcPr>
          <w:p w14:paraId="43A77C0C" w14:textId="77777777" w:rsidR="00B26348" w:rsidRDefault="00000000">
            <w:r>
              <w:t>○ Walking, without other incident - repetitive or prolonged</w:t>
            </w:r>
          </w:p>
        </w:tc>
      </w:tr>
      <w:tr w:rsidR="00B26348" w14:paraId="5F155784" w14:textId="77777777">
        <w:tc>
          <w:tcPr>
            <w:tcW w:w="5256" w:type="dxa"/>
          </w:tcPr>
          <w:p w14:paraId="65959A82" w14:textId="77777777" w:rsidR="00B26348" w:rsidRDefault="00000000">
            <w:r>
              <w:t>○ Walking, without other incident - single episode</w:t>
            </w:r>
          </w:p>
        </w:tc>
        <w:tc>
          <w:tcPr>
            <w:tcW w:w="5256" w:type="dxa"/>
          </w:tcPr>
          <w:p w14:paraId="3755511B" w14:textId="77777777" w:rsidR="00B26348" w:rsidRDefault="00000000">
            <w:r>
              <w:t>○ Transportation Incidents</w:t>
            </w:r>
          </w:p>
        </w:tc>
      </w:tr>
      <w:tr w:rsidR="00B26348" w14:paraId="175BE606" w14:textId="77777777">
        <w:tc>
          <w:tcPr>
            <w:tcW w:w="5256" w:type="dxa"/>
          </w:tcPr>
          <w:p w14:paraId="50CB5392" w14:textId="77777777" w:rsidR="00B26348" w:rsidRDefault="00000000">
            <w:r>
              <w:t>○ Aircraft incidents</w:t>
            </w:r>
          </w:p>
        </w:tc>
        <w:tc>
          <w:tcPr>
            <w:tcW w:w="5256" w:type="dxa"/>
          </w:tcPr>
          <w:p w14:paraId="2351E21B" w14:textId="77777777" w:rsidR="00B26348" w:rsidRDefault="00000000">
            <w:r>
              <w:t>○ Bike or scooter incident</w:t>
            </w:r>
          </w:p>
        </w:tc>
      </w:tr>
      <w:tr w:rsidR="00B26348" w14:paraId="4091C47F" w14:textId="77777777">
        <w:tc>
          <w:tcPr>
            <w:tcW w:w="5256" w:type="dxa"/>
          </w:tcPr>
          <w:p w14:paraId="3B944135" w14:textId="77777777" w:rsidR="00B26348" w:rsidRDefault="00000000">
            <w:r>
              <w:t>○ Collision between a moving and standing vehicle, nonroadway</w:t>
            </w:r>
          </w:p>
        </w:tc>
        <w:tc>
          <w:tcPr>
            <w:tcW w:w="5256" w:type="dxa"/>
          </w:tcPr>
          <w:p w14:paraId="41965D9A" w14:textId="77777777" w:rsidR="00B26348" w:rsidRDefault="00000000">
            <w:r>
              <w:t>○ Collision between rail vehicle and another vehicle</w:t>
            </w:r>
          </w:p>
        </w:tc>
      </w:tr>
      <w:tr w:rsidR="00B26348" w14:paraId="5F0B2AA1" w14:textId="77777777">
        <w:tc>
          <w:tcPr>
            <w:tcW w:w="5256" w:type="dxa"/>
          </w:tcPr>
          <w:p w14:paraId="332C1707" w14:textId="77777777" w:rsidR="00B26348" w:rsidRDefault="00000000">
            <w:r>
              <w:t>○ Derailment of a rail vehicle</w:t>
            </w:r>
          </w:p>
        </w:tc>
        <w:tc>
          <w:tcPr>
            <w:tcW w:w="5256" w:type="dxa"/>
          </w:tcPr>
          <w:p w14:paraId="3D7C27AF" w14:textId="77777777" w:rsidR="00B26348" w:rsidRDefault="00000000">
            <w:r>
              <w:t>○ Fall on rail vehicle - transportation incident</w:t>
            </w:r>
          </w:p>
        </w:tc>
      </w:tr>
      <w:tr w:rsidR="00B26348" w14:paraId="7CD38E23" w14:textId="77777777">
        <w:tc>
          <w:tcPr>
            <w:tcW w:w="5256" w:type="dxa"/>
          </w:tcPr>
          <w:p w14:paraId="4A6F5C52" w14:textId="77777777" w:rsidR="00B26348" w:rsidRDefault="00000000">
            <w:r>
              <w:t>○ Fall or jump from and struck by another vehicle in normal operation, nonroadway</w:t>
            </w:r>
          </w:p>
        </w:tc>
        <w:tc>
          <w:tcPr>
            <w:tcW w:w="5256" w:type="dxa"/>
          </w:tcPr>
          <w:p w14:paraId="2D359CF7" w14:textId="77777777" w:rsidR="00B26348" w:rsidRDefault="00000000">
            <w:r>
              <w:t>○ Fall or jump from and struck by another vehicle in normal operation, roadway</w:t>
            </w:r>
          </w:p>
        </w:tc>
      </w:tr>
      <w:tr w:rsidR="00B26348" w14:paraId="0E50F7B2" w14:textId="77777777">
        <w:tc>
          <w:tcPr>
            <w:tcW w:w="5256" w:type="dxa"/>
          </w:tcPr>
          <w:p w14:paraId="5B00CFD2" w14:textId="77777777" w:rsidR="00B26348" w:rsidRDefault="00000000">
            <w:r>
              <w:t>○ Fall or jump from and struck by rail vehicle - transportation incident</w:t>
            </w:r>
          </w:p>
        </w:tc>
        <w:tc>
          <w:tcPr>
            <w:tcW w:w="5256" w:type="dxa"/>
          </w:tcPr>
          <w:p w14:paraId="493195E9" w14:textId="77777777" w:rsidR="00B26348" w:rsidRDefault="00000000">
            <w:r>
              <w:t>○ Fall or jump from and struck by same vehicle in normal operation, nonroadway</w:t>
            </w:r>
          </w:p>
        </w:tc>
      </w:tr>
      <w:tr w:rsidR="00B26348" w14:paraId="67AEB84B" w14:textId="77777777">
        <w:tc>
          <w:tcPr>
            <w:tcW w:w="5256" w:type="dxa"/>
          </w:tcPr>
          <w:p w14:paraId="533B184B" w14:textId="77777777" w:rsidR="00B26348" w:rsidRDefault="00000000">
            <w:r>
              <w:t>○ Fall or jump from and struck by same vehicle in normal operation, roadway</w:t>
            </w:r>
          </w:p>
        </w:tc>
        <w:tc>
          <w:tcPr>
            <w:tcW w:w="5256" w:type="dxa"/>
          </w:tcPr>
          <w:p w14:paraId="1D1FCAAB" w14:textId="77777777" w:rsidR="00B26348" w:rsidRDefault="00000000">
            <w:r>
              <w:t>○ Fall or jump from rail vehicle - transportation incident</w:t>
            </w:r>
          </w:p>
        </w:tc>
      </w:tr>
      <w:tr w:rsidR="00B26348" w14:paraId="2A4C96E4" w14:textId="77777777">
        <w:tc>
          <w:tcPr>
            <w:tcW w:w="5256" w:type="dxa"/>
          </w:tcPr>
          <w:p w14:paraId="34E0FB99" w14:textId="77777777" w:rsidR="00B26348" w:rsidRDefault="00000000">
            <w:r>
              <w:t>○ Fall or jump from vehicle in normal operation, nonroadway</w:t>
            </w:r>
          </w:p>
        </w:tc>
        <w:tc>
          <w:tcPr>
            <w:tcW w:w="5256" w:type="dxa"/>
          </w:tcPr>
          <w:p w14:paraId="3620FB11" w14:textId="77777777" w:rsidR="00B26348" w:rsidRDefault="00000000">
            <w:r>
              <w:t>○ Fall or jump from vehicle in normal operation, roadway</w:t>
            </w:r>
          </w:p>
        </w:tc>
      </w:tr>
      <w:tr w:rsidR="00B26348" w14:paraId="52D719BF" w14:textId="77777777">
        <w:tc>
          <w:tcPr>
            <w:tcW w:w="5256" w:type="dxa"/>
          </w:tcPr>
          <w:p w14:paraId="574568E4" w14:textId="77777777" w:rsidR="00B26348" w:rsidRDefault="00000000">
            <w:r>
              <w:t>○ Jack-knifed or overturned, nonroadway</w:t>
            </w:r>
          </w:p>
        </w:tc>
        <w:tc>
          <w:tcPr>
            <w:tcW w:w="5256" w:type="dxa"/>
          </w:tcPr>
          <w:p w14:paraId="1CD5D849" w14:textId="77777777" w:rsidR="00B26348" w:rsidRDefault="00000000">
            <w:r>
              <w:t>○ Jack-knifed or overturned, roadway</w:t>
            </w:r>
          </w:p>
        </w:tc>
      </w:tr>
      <w:tr w:rsidR="00B26348" w14:paraId="267B9980" w14:textId="77777777">
        <w:tc>
          <w:tcPr>
            <w:tcW w:w="5256" w:type="dxa"/>
          </w:tcPr>
          <w:p w14:paraId="21039B31" w14:textId="77777777" w:rsidR="00B26348" w:rsidRDefault="00000000">
            <w:r>
              <w:t>○ Moving in opposite directions, oncoming, nonroadway</w:t>
            </w:r>
          </w:p>
        </w:tc>
        <w:tc>
          <w:tcPr>
            <w:tcW w:w="5256" w:type="dxa"/>
          </w:tcPr>
          <w:p w14:paraId="2265625F" w14:textId="77777777" w:rsidR="00B26348" w:rsidRDefault="00000000">
            <w:r>
              <w:t>○ Moving in same direction, nonroadway</w:t>
            </w:r>
          </w:p>
        </w:tc>
      </w:tr>
      <w:tr w:rsidR="00B26348" w14:paraId="5CA06F83" w14:textId="77777777">
        <w:tc>
          <w:tcPr>
            <w:tcW w:w="5256" w:type="dxa"/>
          </w:tcPr>
          <w:p w14:paraId="6EBC85CF" w14:textId="77777777" w:rsidR="00B26348" w:rsidRDefault="00000000">
            <w:r>
              <w:t>○ Nonroadway collision with other vehicle</w:t>
            </w:r>
          </w:p>
        </w:tc>
        <w:tc>
          <w:tcPr>
            <w:tcW w:w="5256" w:type="dxa"/>
          </w:tcPr>
          <w:p w14:paraId="51664CE3" w14:textId="77777777" w:rsidR="00B26348" w:rsidRDefault="00000000">
            <w:r>
              <w:t>○ Nonroadway collisions with object other than vehicle</w:t>
            </w:r>
          </w:p>
        </w:tc>
      </w:tr>
      <w:tr w:rsidR="00B26348" w14:paraId="203971ED" w14:textId="77777777">
        <w:tc>
          <w:tcPr>
            <w:tcW w:w="5256" w:type="dxa"/>
          </w:tcPr>
          <w:p w14:paraId="11E2E6A2" w14:textId="77777777" w:rsidR="00B26348" w:rsidRDefault="00000000">
            <w:r>
              <w:t>○ Nonroadway incidents involving motorized land vehicles</w:t>
            </w:r>
          </w:p>
        </w:tc>
        <w:tc>
          <w:tcPr>
            <w:tcW w:w="5256" w:type="dxa"/>
          </w:tcPr>
          <w:p w14:paraId="48B699DC" w14:textId="77777777" w:rsidR="00B26348" w:rsidRDefault="00000000">
            <w:r>
              <w:t>○ Nonroadway noncollision incident</w:t>
            </w:r>
          </w:p>
        </w:tc>
      </w:tr>
      <w:tr w:rsidR="00B26348" w14:paraId="11B843A0" w14:textId="77777777">
        <w:tc>
          <w:tcPr>
            <w:tcW w:w="5256" w:type="dxa"/>
          </w:tcPr>
          <w:p w14:paraId="56D4653E" w14:textId="77777777" w:rsidR="00B26348" w:rsidRDefault="00000000">
            <w:r>
              <w:t>○ Part of occupant body caught between vehicle and other object in nonroadway</w:t>
            </w:r>
          </w:p>
        </w:tc>
        <w:tc>
          <w:tcPr>
            <w:tcW w:w="5256" w:type="dxa"/>
          </w:tcPr>
          <w:p w14:paraId="2D3CD4B1" w14:textId="77777777" w:rsidR="00B26348" w:rsidRDefault="00000000">
            <w:r>
              <w:t>○ Pedestrian struck by forward-moving vehicle in nonroadway area</w:t>
            </w:r>
          </w:p>
        </w:tc>
      </w:tr>
      <w:tr w:rsidR="00B26348" w14:paraId="5F4F584D" w14:textId="77777777">
        <w:tc>
          <w:tcPr>
            <w:tcW w:w="5256" w:type="dxa"/>
          </w:tcPr>
          <w:p w14:paraId="650702E0" w14:textId="77777777" w:rsidR="00B26348" w:rsidRDefault="00000000">
            <w:r>
              <w:t>○ Pedestrian struck by forward-moving vehicle in roadway</w:t>
            </w:r>
          </w:p>
        </w:tc>
        <w:tc>
          <w:tcPr>
            <w:tcW w:w="5256" w:type="dxa"/>
          </w:tcPr>
          <w:p w14:paraId="59063C97" w14:textId="77777777" w:rsidR="00B26348" w:rsidRDefault="00000000">
            <w:r>
              <w:t>○ Pedestrian struck by forward-moving vehicle in work zone</w:t>
            </w:r>
          </w:p>
        </w:tc>
      </w:tr>
      <w:tr w:rsidR="00B26348" w14:paraId="45B84CBB" w14:textId="77777777">
        <w:tc>
          <w:tcPr>
            <w:tcW w:w="5256" w:type="dxa"/>
          </w:tcPr>
          <w:p w14:paraId="01FB6DF3" w14:textId="77777777" w:rsidR="00B26348" w:rsidRDefault="00000000">
            <w:r>
              <w:t>○ Pedestrian struck by forward-moving vehicle on side of road</w:t>
            </w:r>
          </w:p>
        </w:tc>
        <w:tc>
          <w:tcPr>
            <w:tcW w:w="5256" w:type="dxa"/>
          </w:tcPr>
          <w:p w14:paraId="25B5ACF0" w14:textId="77777777" w:rsidR="00B26348" w:rsidRDefault="00000000">
            <w:r>
              <w:t>○ Pedestrian struck by rail vehicle - transportation incident</w:t>
            </w:r>
          </w:p>
        </w:tc>
      </w:tr>
      <w:tr w:rsidR="00B26348" w14:paraId="30F8F05C" w14:textId="77777777">
        <w:tc>
          <w:tcPr>
            <w:tcW w:w="5256" w:type="dxa"/>
          </w:tcPr>
          <w:p w14:paraId="4A646EBC" w14:textId="77777777" w:rsidR="00B26348" w:rsidRDefault="00000000">
            <w:r>
              <w:t>○ Pedestrian struck by vehicle backing up in nonroadway area</w:t>
            </w:r>
          </w:p>
        </w:tc>
        <w:tc>
          <w:tcPr>
            <w:tcW w:w="5256" w:type="dxa"/>
          </w:tcPr>
          <w:p w14:paraId="09F9031C" w14:textId="77777777" w:rsidR="00B26348" w:rsidRDefault="00000000">
            <w:r>
              <w:t>○ Pedestrian struck by vehicle backing up in roadway</w:t>
            </w:r>
          </w:p>
        </w:tc>
      </w:tr>
      <w:tr w:rsidR="00B26348" w14:paraId="385A7997" w14:textId="77777777">
        <w:tc>
          <w:tcPr>
            <w:tcW w:w="5256" w:type="dxa"/>
          </w:tcPr>
          <w:p w14:paraId="5929D32F" w14:textId="77777777" w:rsidR="00B26348" w:rsidRDefault="00000000">
            <w:r>
              <w:t>○ Pedestrian struck by vehicle backing up in work zone</w:t>
            </w:r>
          </w:p>
        </w:tc>
        <w:tc>
          <w:tcPr>
            <w:tcW w:w="5256" w:type="dxa"/>
          </w:tcPr>
          <w:p w14:paraId="3497A324" w14:textId="77777777" w:rsidR="00B26348" w:rsidRDefault="00000000">
            <w:r>
              <w:t>○ Pedestrian struck by vehicle backing up on side of road</w:t>
            </w:r>
          </w:p>
        </w:tc>
      </w:tr>
      <w:tr w:rsidR="00B26348" w14:paraId="725D7B20" w14:textId="77777777">
        <w:tc>
          <w:tcPr>
            <w:tcW w:w="5256" w:type="dxa"/>
          </w:tcPr>
          <w:p w14:paraId="01F763B6" w14:textId="77777777" w:rsidR="00B26348" w:rsidRDefault="00000000">
            <w:r>
              <w:t>○ Pedestrian struck by vehicle in nonroadway area</w:t>
            </w:r>
          </w:p>
        </w:tc>
        <w:tc>
          <w:tcPr>
            <w:tcW w:w="5256" w:type="dxa"/>
          </w:tcPr>
          <w:p w14:paraId="0AB8E608" w14:textId="77777777" w:rsidR="00B26348" w:rsidRDefault="00000000">
            <w:r>
              <w:t>○ Pedestrian struck by vehicle in roadway</w:t>
            </w:r>
          </w:p>
        </w:tc>
      </w:tr>
      <w:tr w:rsidR="00B26348" w14:paraId="73313EE0" w14:textId="77777777">
        <w:tc>
          <w:tcPr>
            <w:tcW w:w="5256" w:type="dxa"/>
          </w:tcPr>
          <w:p w14:paraId="074970A2" w14:textId="77777777" w:rsidR="00B26348" w:rsidRDefault="00000000">
            <w:r>
              <w:t>○ Pedestrian struck by vehicle in work zone</w:t>
            </w:r>
          </w:p>
        </w:tc>
        <w:tc>
          <w:tcPr>
            <w:tcW w:w="5256" w:type="dxa"/>
          </w:tcPr>
          <w:p w14:paraId="27729E57" w14:textId="77777777" w:rsidR="00B26348" w:rsidRDefault="00000000">
            <w:r>
              <w:t>○ Pedestrian struck by vehicle on side of road</w:t>
            </w:r>
          </w:p>
        </w:tc>
      </w:tr>
      <w:tr w:rsidR="00B26348" w14:paraId="27756E1C" w14:textId="77777777">
        <w:tc>
          <w:tcPr>
            <w:tcW w:w="5256" w:type="dxa"/>
          </w:tcPr>
          <w:p w14:paraId="43461E52" w14:textId="77777777" w:rsidR="00B26348" w:rsidRDefault="00000000">
            <w:r>
              <w:t>○ Pedestrian struck by vehicle propelled by another vehicle in nonroadway area</w:t>
            </w:r>
          </w:p>
        </w:tc>
        <w:tc>
          <w:tcPr>
            <w:tcW w:w="5256" w:type="dxa"/>
          </w:tcPr>
          <w:p w14:paraId="74060EDF" w14:textId="77777777" w:rsidR="00B26348" w:rsidRDefault="00000000">
            <w:r>
              <w:t>○ Pedestrian struck by vehicle propelled by another vehicle in work zone</w:t>
            </w:r>
          </w:p>
        </w:tc>
      </w:tr>
      <w:tr w:rsidR="00B26348" w14:paraId="33BCD5F8" w14:textId="77777777">
        <w:tc>
          <w:tcPr>
            <w:tcW w:w="5256" w:type="dxa"/>
          </w:tcPr>
          <w:p w14:paraId="5F0DEDA1" w14:textId="77777777" w:rsidR="00B26348" w:rsidRDefault="00000000">
            <w:r>
              <w:t>○ Pedestrian struck by vehicle propelled by another vehicle on side of road</w:t>
            </w:r>
          </w:p>
        </w:tc>
        <w:tc>
          <w:tcPr>
            <w:tcW w:w="5256" w:type="dxa"/>
          </w:tcPr>
          <w:p w14:paraId="346221F0" w14:textId="77777777" w:rsidR="00B26348" w:rsidRDefault="00000000">
            <w:r>
              <w:t>○ Pedestrian vehicular incidents</w:t>
            </w:r>
          </w:p>
        </w:tc>
      </w:tr>
      <w:tr w:rsidR="00B26348" w14:paraId="5B30EF4E" w14:textId="77777777">
        <w:tc>
          <w:tcPr>
            <w:tcW w:w="5256" w:type="dxa"/>
          </w:tcPr>
          <w:p w14:paraId="6E696681" w14:textId="77777777" w:rsidR="00B26348" w:rsidRDefault="00000000">
            <w:r>
              <w:t>○ Rail vehicle incidents</w:t>
            </w:r>
          </w:p>
        </w:tc>
        <w:tc>
          <w:tcPr>
            <w:tcW w:w="5256" w:type="dxa"/>
          </w:tcPr>
          <w:p w14:paraId="5C8E53C7" w14:textId="77777777" w:rsidR="00B26348" w:rsidRDefault="00000000">
            <w:r>
              <w:t>○ Ran off driving surface, nonroadway</w:t>
            </w:r>
          </w:p>
        </w:tc>
      </w:tr>
      <w:tr w:rsidR="00B26348" w14:paraId="382FB795" w14:textId="77777777">
        <w:tc>
          <w:tcPr>
            <w:tcW w:w="5256" w:type="dxa"/>
          </w:tcPr>
          <w:p w14:paraId="7F596065" w14:textId="77777777" w:rsidR="00B26348" w:rsidRDefault="00000000">
            <w:r>
              <w:t>○ Ran off roadway</w:t>
            </w:r>
          </w:p>
        </w:tc>
        <w:tc>
          <w:tcPr>
            <w:tcW w:w="5256" w:type="dxa"/>
          </w:tcPr>
          <w:p w14:paraId="22D3F376" w14:textId="77777777" w:rsidR="00B26348" w:rsidRDefault="00000000">
            <w:r>
              <w:t>○ Roadway collision - moving and standing vehicle in roadway</w:t>
            </w:r>
          </w:p>
        </w:tc>
      </w:tr>
      <w:tr w:rsidR="00B26348" w14:paraId="5193D0D8" w14:textId="77777777">
        <w:tc>
          <w:tcPr>
            <w:tcW w:w="5256" w:type="dxa"/>
          </w:tcPr>
          <w:p w14:paraId="19A28E12" w14:textId="77777777" w:rsidR="00B26348" w:rsidRDefault="00000000">
            <w:r>
              <w:t>○ Roadway collision - moving and standing vehicle on side of roadway</w:t>
            </w:r>
          </w:p>
        </w:tc>
        <w:tc>
          <w:tcPr>
            <w:tcW w:w="5256" w:type="dxa"/>
          </w:tcPr>
          <w:p w14:paraId="0C311232" w14:textId="77777777" w:rsidR="00B26348" w:rsidRDefault="00000000">
            <w:r>
              <w:t>○ Roadway collision - moving in opposite directions, oncoming</w:t>
            </w:r>
          </w:p>
        </w:tc>
      </w:tr>
      <w:tr w:rsidR="00B26348" w14:paraId="5630AF2F" w14:textId="77777777">
        <w:tc>
          <w:tcPr>
            <w:tcW w:w="5256" w:type="dxa"/>
          </w:tcPr>
          <w:p w14:paraId="2EBFCFA7" w14:textId="77777777" w:rsidR="00B26348" w:rsidRDefault="00000000">
            <w:r>
              <w:t>○ Roadway collision - moving in same direction</w:t>
            </w:r>
          </w:p>
        </w:tc>
        <w:tc>
          <w:tcPr>
            <w:tcW w:w="5256" w:type="dxa"/>
          </w:tcPr>
          <w:p w14:paraId="0F8E03B3" w14:textId="77777777" w:rsidR="00B26348" w:rsidRDefault="00000000">
            <w:r>
              <w:t>○ Roadway collision - moving perpendicularly</w:t>
            </w:r>
          </w:p>
        </w:tc>
      </w:tr>
      <w:tr w:rsidR="00B26348" w14:paraId="67DA06F8" w14:textId="77777777">
        <w:tc>
          <w:tcPr>
            <w:tcW w:w="5256" w:type="dxa"/>
          </w:tcPr>
          <w:p w14:paraId="24BD9104" w14:textId="77777777" w:rsidR="00B26348" w:rsidRDefault="00000000">
            <w:r>
              <w:t>○ Roadway collision with object other than vehicle</w:t>
            </w:r>
          </w:p>
        </w:tc>
        <w:tc>
          <w:tcPr>
            <w:tcW w:w="5256" w:type="dxa"/>
          </w:tcPr>
          <w:p w14:paraId="1771125C" w14:textId="77777777" w:rsidR="00B26348" w:rsidRDefault="00000000">
            <w:r>
              <w:t>○ Roadway collision with other vehicle</w:t>
            </w:r>
          </w:p>
        </w:tc>
      </w:tr>
      <w:tr w:rsidR="00B26348" w14:paraId="2DB15E4C" w14:textId="77777777">
        <w:tc>
          <w:tcPr>
            <w:tcW w:w="5256" w:type="dxa"/>
          </w:tcPr>
          <w:p w14:paraId="324A5719" w14:textId="77777777" w:rsidR="00B26348" w:rsidRDefault="00000000">
            <w:r>
              <w:t>○ Roadway noncollision incident</w:t>
            </w:r>
          </w:p>
        </w:tc>
        <w:tc>
          <w:tcPr>
            <w:tcW w:w="5256" w:type="dxa"/>
          </w:tcPr>
          <w:p w14:paraId="68FC2F59" w14:textId="77777777" w:rsidR="00B26348" w:rsidRDefault="00000000">
            <w:r>
              <w:t>○ Struck bump, hole, or rough terrain in road surface</w:t>
            </w:r>
          </w:p>
        </w:tc>
      </w:tr>
      <w:tr w:rsidR="00B26348" w14:paraId="4E4B54DC" w14:textId="77777777">
        <w:tc>
          <w:tcPr>
            <w:tcW w:w="5256" w:type="dxa"/>
          </w:tcPr>
          <w:p w14:paraId="087B51D8" w14:textId="77777777" w:rsidR="00B26348" w:rsidRDefault="00000000">
            <w:r>
              <w:t>○ Struck bump, hole, rough terrain on driving surface, nonroadway</w:t>
            </w:r>
          </w:p>
        </w:tc>
        <w:tc>
          <w:tcPr>
            <w:tcW w:w="5256" w:type="dxa"/>
          </w:tcPr>
          <w:p w14:paraId="7DFF82D6" w14:textId="77777777" w:rsidR="00B26348" w:rsidRDefault="00000000">
            <w:r>
              <w:t>○ Struck by shifting load during transport, nonroadway</w:t>
            </w:r>
          </w:p>
        </w:tc>
      </w:tr>
      <w:tr w:rsidR="00B26348" w14:paraId="0676E33E" w14:textId="77777777">
        <w:tc>
          <w:tcPr>
            <w:tcW w:w="5256" w:type="dxa"/>
          </w:tcPr>
          <w:p w14:paraId="3B036559" w14:textId="77777777" w:rsidR="00B26348" w:rsidRDefault="00000000">
            <w:r>
              <w:t>○ Struck by shifting load during transport, roadway</w:t>
            </w:r>
          </w:p>
        </w:tc>
        <w:tc>
          <w:tcPr>
            <w:tcW w:w="5256" w:type="dxa"/>
          </w:tcPr>
          <w:p w14:paraId="0C53D09E" w14:textId="77777777" w:rsidR="00B26348" w:rsidRDefault="00000000">
            <w:r>
              <w:t>○ Sudden start or stop, nonroadway</w:t>
            </w:r>
          </w:p>
        </w:tc>
      </w:tr>
      <w:tr w:rsidR="00B26348" w14:paraId="130DEB13" w14:textId="77777777">
        <w:tc>
          <w:tcPr>
            <w:tcW w:w="5256" w:type="dxa"/>
          </w:tcPr>
          <w:p w14:paraId="19F86A96" w14:textId="77777777" w:rsidR="00B26348" w:rsidRDefault="00000000">
            <w:r>
              <w:t>○ Sudden start or stop, roadway</w:t>
            </w:r>
          </w:p>
        </w:tc>
        <w:tc>
          <w:tcPr>
            <w:tcW w:w="5256" w:type="dxa"/>
          </w:tcPr>
          <w:p w14:paraId="6A1DC4A5" w14:textId="77777777" w:rsidR="00B26348" w:rsidRDefault="00000000">
            <w:r>
              <w:t>○ Vehicle struck by falling or flying object - roadway</w:t>
            </w:r>
          </w:p>
        </w:tc>
      </w:tr>
      <w:tr w:rsidR="00B26348" w14:paraId="14C5F203" w14:textId="77777777">
        <w:tc>
          <w:tcPr>
            <w:tcW w:w="5256" w:type="dxa"/>
          </w:tcPr>
          <w:p w14:paraId="17FFF86B" w14:textId="77777777" w:rsidR="00B26348" w:rsidRDefault="00000000">
            <w:r>
              <w:t>○ Vehicle struck object or animal in roadway</w:t>
            </w:r>
          </w:p>
        </w:tc>
        <w:tc>
          <w:tcPr>
            <w:tcW w:w="5256" w:type="dxa"/>
          </w:tcPr>
          <w:p w14:paraId="51E9E368" w14:textId="77777777" w:rsidR="00B26348" w:rsidRDefault="00000000">
            <w:r>
              <w:t>○ Vehicle struck object or animal on side of roadway</w:t>
            </w:r>
          </w:p>
        </w:tc>
      </w:tr>
      <w:tr w:rsidR="00B26348" w14:paraId="58939386" w14:textId="77777777">
        <w:tc>
          <w:tcPr>
            <w:tcW w:w="5256" w:type="dxa"/>
          </w:tcPr>
          <w:p w14:paraId="08E21FC8" w14:textId="77777777" w:rsidR="00B26348" w:rsidRDefault="00000000">
            <w:r>
              <w:t>○ Violence &amp; Other Injuries by Persons or Animals</w:t>
            </w:r>
          </w:p>
        </w:tc>
        <w:tc>
          <w:tcPr>
            <w:tcW w:w="5256" w:type="dxa"/>
          </w:tcPr>
          <w:p w14:paraId="65E9E218" w14:textId="77777777" w:rsidR="00B26348" w:rsidRDefault="00000000">
            <w:r>
              <w:t>○ Animal and insect related incidents</w:t>
            </w:r>
          </w:p>
        </w:tc>
      </w:tr>
      <w:tr w:rsidR="00B26348" w14:paraId="1774D541" w14:textId="77777777">
        <w:tc>
          <w:tcPr>
            <w:tcW w:w="5256" w:type="dxa"/>
          </w:tcPr>
          <w:p w14:paraId="308F6F98" w14:textId="77777777" w:rsidR="00B26348" w:rsidRDefault="00000000">
            <w:r>
              <w:t>○ Bitten and or struck by animal</w:t>
            </w:r>
          </w:p>
        </w:tc>
        <w:tc>
          <w:tcPr>
            <w:tcW w:w="5256" w:type="dxa"/>
          </w:tcPr>
          <w:p w14:paraId="09B8F3FD" w14:textId="77777777" w:rsidR="00B26348" w:rsidRDefault="00000000">
            <w:r>
              <w:t>○ Drug overdose</w:t>
            </w:r>
          </w:p>
        </w:tc>
      </w:tr>
      <w:tr w:rsidR="00B26348" w14:paraId="6544C0A6" w14:textId="77777777">
        <w:tc>
          <w:tcPr>
            <w:tcW w:w="5256" w:type="dxa"/>
          </w:tcPr>
          <w:p w14:paraId="7825D5C2" w14:textId="77777777" w:rsidR="00B26348" w:rsidRDefault="00000000">
            <w:r>
              <w:t>○ Injury by other person - intentional</w:t>
            </w:r>
          </w:p>
        </w:tc>
        <w:tc>
          <w:tcPr>
            <w:tcW w:w="5256" w:type="dxa"/>
          </w:tcPr>
          <w:p w14:paraId="5E8667B0" w14:textId="77777777" w:rsidR="00B26348" w:rsidRDefault="00000000">
            <w:r>
              <w:t>○ Injury by other person - unintentional or intent unknown</w:t>
            </w:r>
          </w:p>
        </w:tc>
      </w:tr>
      <w:tr w:rsidR="00B26348" w14:paraId="602976EA" w14:textId="77777777">
        <w:tc>
          <w:tcPr>
            <w:tcW w:w="5256" w:type="dxa"/>
          </w:tcPr>
          <w:p w14:paraId="199F87DC" w14:textId="77777777" w:rsidR="00B26348" w:rsidRDefault="00000000">
            <w:r>
              <w:t>○ Nonvenomous stings and bites</w:t>
            </w:r>
          </w:p>
        </w:tc>
        <w:tc>
          <w:tcPr>
            <w:tcW w:w="5256" w:type="dxa"/>
          </w:tcPr>
          <w:p w14:paraId="182BB773" w14:textId="77777777" w:rsidR="00B26348" w:rsidRDefault="00000000">
            <w:r>
              <w:t>○ Self-inflicted injury - intentional</w:t>
            </w:r>
          </w:p>
        </w:tc>
      </w:tr>
      <w:tr w:rsidR="00B26348" w14:paraId="5EF30923" w14:textId="77777777">
        <w:tc>
          <w:tcPr>
            <w:tcW w:w="5256" w:type="dxa"/>
          </w:tcPr>
          <w:p w14:paraId="31C3DB6E" w14:textId="77777777" w:rsidR="00B26348" w:rsidRDefault="00000000">
            <w:r>
              <w:t>○ Self-inflicted injury - unintentional or intent unknown</w:t>
            </w:r>
          </w:p>
        </w:tc>
        <w:tc>
          <w:tcPr>
            <w:tcW w:w="5256" w:type="dxa"/>
          </w:tcPr>
          <w:p w14:paraId="41C5DE6E" w14:textId="77777777" w:rsidR="00B26348" w:rsidRDefault="00000000">
            <w:r>
              <w:t>○ Venomous Stings and Bites</w:t>
            </w:r>
          </w:p>
        </w:tc>
      </w:tr>
    </w:tbl>
    <w:p w14:paraId="2CB26220" w14:textId="77777777" w:rsidR="00B26348" w:rsidRDefault="00B26348"/>
    <w:p w14:paraId="526B3A5E" w14:textId="77777777" w:rsidR="00B26348" w:rsidRDefault="00000000">
      <w:r>
        <w:rPr>
          <w:b/>
        </w:rPr>
        <w:t>57. Body Part Injured (#2)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EAA2336" w14:textId="77777777">
        <w:tc>
          <w:tcPr>
            <w:tcW w:w="5256" w:type="dxa"/>
          </w:tcPr>
          <w:p w14:paraId="76AB12B2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1BF91BBF" w14:textId="77777777" w:rsidR="00B26348" w:rsidRDefault="00000000">
            <w:r>
              <w:t>○ Head, unspecified</w:t>
            </w:r>
          </w:p>
        </w:tc>
      </w:tr>
      <w:tr w:rsidR="00B26348" w14:paraId="7A793090" w14:textId="77777777">
        <w:tc>
          <w:tcPr>
            <w:tcW w:w="5256" w:type="dxa"/>
          </w:tcPr>
          <w:p w14:paraId="2015AAA2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7A3FBE6C" w14:textId="77777777" w:rsidR="00B26348" w:rsidRDefault="00000000">
            <w:r>
              <w:t>○ Brain</w:t>
            </w:r>
          </w:p>
        </w:tc>
      </w:tr>
      <w:tr w:rsidR="00B26348" w14:paraId="3DCA1D43" w14:textId="77777777">
        <w:tc>
          <w:tcPr>
            <w:tcW w:w="5256" w:type="dxa"/>
          </w:tcPr>
          <w:p w14:paraId="164903EB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0A280EBD" w14:textId="77777777" w:rsidR="00B26348" w:rsidRDefault="00000000">
            <w:r>
              <w:t>○ Skull</w:t>
            </w:r>
          </w:p>
        </w:tc>
      </w:tr>
      <w:tr w:rsidR="00B26348" w14:paraId="776CD352" w14:textId="77777777">
        <w:tc>
          <w:tcPr>
            <w:tcW w:w="5256" w:type="dxa"/>
          </w:tcPr>
          <w:p w14:paraId="0DD15A73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3387AFB7" w14:textId="77777777" w:rsidR="00B26348" w:rsidRDefault="00000000">
            <w:r>
              <w:t>○ Ear(s)</w:t>
            </w:r>
          </w:p>
        </w:tc>
      </w:tr>
      <w:tr w:rsidR="00B26348" w14:paraId="23D839B9" w14:textId="77777777">
        <w:tc>
          <w:tcPr>
            <w:tcW w:w="5256" w:type="dxa"/>
          </w:tcPr>
          <w:p w14:paraId="24F3FACF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3EE9A127" w14:textId="77777777" w:rsidR="00B26348" w:rsidRDefault="00000000">
            <w:r>
              <w:t>○ Forehead</w:t>
            </w:r>
          </w:p>
        </w:tc>
      </w:tr>
      <w:tr w:rsidR="00B26348" w14:paraId="1C6683A3" w14:textId="77777777">
        <w:tc>
          <w:tcPr>
            <w:tcW w:w="5256" w:type="dxa"/>
          </w:tcPr>
          <w:p w14:paraId="392B3EE8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4B1915CF" w14:textId="77777777" w:rsidR="00B26348" w:rsidRDefault="00000000">
            <w:r>
              <w:t>○ Nose, nasal cavity</w:t>
            </w:r>
          </w:p>
        </w:tc>
      </w:tr>
      <w:tr w:rsidR="00B26348" w14:paraId="16C29588" w14:textId="77777777">
        <w:tc>
          <w:tcPr>
            <w:tcW w:w="5256" w:type="dxa"/>
          </w:tcPr>
          <w:p w14:paraId="23D4CB19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3580517A" w14:textId="77777777" w:rsidR="00B26348" w:rsidRDefault="00000000">
            <w:r>
              <w:t>○ Nasopharynx</w:t>
            </w:r>
          </w:p>
        </w:tc>
      </w:tr>
      <w:tr w:rsidR="00B26348" w14:paraId="4AF3B0A3" w14:textId="77777777">
        <w:tc>
          <w:tcPr>
            <w:tcW w:w="5256" w:type="dxa"/>
          </w:tcPr>
          <w:p w14:paraId="41EF3E93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124061C6" w14:textId="77777777" w:rsidR="00B26348" w:rsidRDefault="00000000">
            <w:r>
              <w:t>○ Sinus(es)</w:t>
            </w:r>
          </w:p>
        </w:tc>
      </w:tr>
      <w:tr w:rsidR="00B26348" w14:paraId="63552061" w14:textId="77777777">
        <w:tc>
          <w:tcPr>
            <w:tcW w:w="5256" w:type="dxa"/>
          </w:tcPr>
          <w:p w14:paraId="01CC308A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116ED103" w14:textId="77777777" w:rsidR="00B26348" w:rsidRDefault="00000000">
            <w:r>
              <w:t>○ Cheek(s)</w:t>
            </w:r>
          </w:p>
        </w:tc>
      </w:tr>
      <w:tr w:rsidR="00B26348" w14:paraId="1D0D748B" w14:textId="77777777">
        <w:tc>
          <w:tcPr>
            <w:tcW w:w="5256" w:type="dxa"/>
          </w:tcPr>
          <w:p w14:paraId="53C8143C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3DBD2A53" w14:textId="77777777" w:rsidR="00B26348" w:rsidRDefault="00000000">
            <w:r>
              <w:t>○ Mouth</w:t>
            </w:r>
          </w:p>
        </w:tc>
      </w:tr>
      <w:tr w:rsidR="00B26348" w14:paraId="3EDB5818" w14:textId="77777777">
        <w:tc>
          <w:tcPr>
            <w:tcW w:w="5256" w:type="dxa"/>
          </w:tcPr>
          <w:p w14:paraId="283CA96D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3A3C8587" w14:textId="77777777" w:rsidR="00B26348" w:rsidRDefault="00000000">
            <w:r>
              <w:t>○ Tongue</w:t>
            </w:r>
          </w:p>
        </w:tc>
      </w:tr>
      <w:tr w:rsidR="00B26348" w14:paraId="2A7B23C8" w14:textId="77777777">
        <w:tc>
          <w:tcPr>
            <w:tcW w:w="5256" w:type="dxa"/>
          </w:tcPr>
          <w:p w14:paraId="7FCF7891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55514970" w14:textId="77777777" w:rsidR="00B26348" w:rsidRDefault="00000000">
            <w:r>
              <w:t>○ Gum</w:t>
            </w:r>
          </w:p>
        </w:tc>
      </w:tr>
      <w:tr w:rsidR="00B26348" w14:paraId="24D3CF1A" w14:textId="77777777">
        <w:tc>
          <w:tcPr>
            <w:tcW w:w="5256" w:type="dxa"/>
          </w:tcPr>
          <w:p w14:paraId="51187E2E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33AD9256" w14:textId="77777777" w:rsidR="00B26348" w:rsidRDefault="00000000">
            <w:r>
              <w:t>○ Multiple face locations</w:t>
            </w:r>
          </w:p>
        </w:tc>
      </w:tr>
      <w:tr w:rsidR="00B26348" w14:paraId="750D0CB4" w14:textId="77777777">
        <w:tc>
          <w:tcPr>
            <w:tcW w:w="5256" w:type="dxa"/>
          </w:tcPr>
          <w:p w14:paraId="6CBCD476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232F9FAA" w14:textId="77777777" w:rsidR="00B26348" w:rsidRDefault="00000000">
            <w:r>
              <w:t>○ Neck, Including Throat</w:t>
            </w:r>
          </w:p>
        </w:tc>
      </w:tr>
      <w:tr w:rsidR="00B26348" w14:paraId="71DD9990" w14:textId="77777777">
        <w:tc>
          <w:tcPr>
            <w:tcW w:w="5256" w:type="dxa"/>
          </w:tcPr>
          <w:p w14:paraId="10AD4E54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63A2A695" w14:textId="77777777" w:rsidR="00B26348" w:rsidRDefault="00000000">
            <w:r>
              <w:t>○ Vocal cord(s)</w:t>
            </w:r>
          </w:p>
        </w:tc>
      </w:tr>
      <w:tr w:rsidR="00B26348" w14:paraId="7C850767" w14:textId="77777777">
        <w:tc>
          <w:tcPr>
            <w:tcW w:w="5256" w:type="dxa"/>
          </w:tcPr>
          <w:p w14:paraId="5D5917AE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3DEE5D7B" w14:textId="77777777" w:rsidR="00B26348" w:rsidRDefault="00000000">
            <w:r>
              <w:t>○ Laryngopharynx</w:t>
            </w:r>
          </w:p>
        </w:tc>
      </w:tr>
      <w:tr w:rsidR="00B26348" w14:paraId="36ADD7B7" w14:textId="77777777">
        <w:tc>
          <w:tcPr>
            <w:tcW w:w="5256" w:type="dxa"/>
          </w:tcPr>
          <w:p w14:paraId="167A04D0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621765EB" w14:textId="77777777" w:rsidR="00B26348" w:rsidRDefault="00000000">
            <w:r>
              <w:t>○ Trachea</w:t>
            </w:r>
          </w:p>
        </w:tc>
      </w:tr>
      <w:tr w:rsidR="00B26348" w14:paraId="745C20D9" w14:textId="77777777">
        <w:tc>
          <w:tcPr>
            <w:tcW w:w="5256" w:type="dxa"/>
          </w:tcPr>
          <w:p w14:paraId="46395E2C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21DE9DE5" w14:textId="77777777" w:rsidR="00B26348" w:rsidRDefault="00000000">
            <w:r>
              <w:t>○ Trunk</w:t>
            </w:r>
          </w:p>
        </w:tc>
      </w:tr>
      <w:tr w:rsidR="00B26348" w14:paraId="1AEE0B98" w14:textId="77777777">
        <w:tc>
          <w:tcPr>
            <w:tcW w:w="5256" w:type="dxa"/>
          </w:tcPr>
          <w:p w14:paraId="0D6509B0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78316B4B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3050F802" w14:textId="77777777">
        <w:tc>
          <w:tcPr>
            <w:tcW w:w="5256" w:type="dxa"/>
          </w:tcPr>
          <w:p w14:paraId="393F76B3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52B97882" w14:textId="77777777" w:rsidR="00B26348" w:rsidRDefault="00000000">
            <w:r>
              <w:t>○ Heart</w:t>
            </w:r>
          </w:p>
        </w:tc>
      </w:tr>
      <w:tr w:rsidR="00B26348" w14:paraId="137FE28A" w14:textId="77777777">
        <w:tc>
          <w:tcPr>
            <w:tcW w:w="5256" w:type="dxa"/>
          </w:tcPr>
          <w:p w14:paraId="2D4723F8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1D3BA043" w14:textId="77777777" w:rsidR="00B26348" w:rsidRDefault="00000000">
            <w:r>
              <w:t>○ Lung(s), pleura</w:t>
            </w:r>
          </w:p>
        </w:tc>
      </w:tr>
      <w:tr w:rsidR="00B26348" w14:paraId="0C029576" w14:textId="77777777">
        <w:tc>
          <w:tcPr>
            <w:tcW w:w="5256" w:type="dxa"/>
          </w:tcPr>
          <w:p w14:paraId="2C228474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43401215" w14:textId="77777777" w:rsidR="00B26348" w:rsidRDefault="00000000">
            <w:r>
              <w:t>○ Multiple internal chest locations</w:t>
            </w:r>
          </w:p>
        </w:tc>
      </w:tr>
      <w:tr w:rsidR="00B26348" w14:paraId="0B39CB64" w14:textId="77777777">
        <w:tc>
          <w:tcPr>
            <w:tcW w:w="5256" w:type="dxa"/>
          </w:tcPr>
          <w:p w14:paraId="5A2C7D92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77DA4298" w14:textId="77777777" w:rsidR="00B26348" w:rsidRDefault="00000000">
            <w:r>
              <w:t>○ Thoracic region</w:t>
            </w:r>
          </w:p>
        </w:tc>
      </w:tr>
      <w:tr w:rsidR="00B26348" w14:paraId="60140DAD" w14:textId="77777777">
        <w:tc>
          <w:tcPr>
            <w:tcW w:w="5256" w:type="dxa"/>
          </w:tcPr>
          <w:p w14:paraId="433C6CB5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00232A22" w14:textId="77777777" w:rsidR="00B26348" w:rsidRDefault="00000000">
            <w:r>
              <w:t>○ Sacral region</w:t>
            </w:r>
          </w:p>
        </w:tc>
      </w:tr>
      <w:tr w:rsidR="00B26348" w14:paraId="32AA6795" w14:textId="77777777">
        <w:tc>
          <w:tcPr>
            <w:tcW w:w="5256" w:type="dxa"/>
          </w:tcPr>
          <w:p w14:paraId="7C5D8FF2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2C6826EF" w14:textId="77777777" w:rsidR="00B26348" w:rsidRDefault="00000000">
            <w:r>
              <w:t>○ Multiple back regions</w:t>
            </w:r>
          </w:p>
        </w:tc>
      </w:tr>
      <w:tr w:rsidR="00B26348" w14:paraId="7DECF8B0" w14:textId="77777777">
        <w:tc>
          <w:tcPr>
            <w:tcW w:w="5256" w:type="dxa"/>
          </w:tcPr>
          <w:p w14:paraId="4E5480EA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1AE27D48" w14:textId="77777777" w:rsidR="00B26348" w:rsidRDefault="00000000">
            <w:r>
              <w:t>○ Abdomen</w:t>
            </w:r>
          </w:p>
        </w:tc>
      </w:tr>
      <w:tr w:rsidR="00B26348" w14:paraId="2A5CAD81" w14:textId="77777777">
        <w:tc>
          <w:tcPr>
            <w:tcW w:w="5256" w:type="dxa"/>
          </w:tcPr>
          <w:p w14:paraId="070D675C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2842EBCC" w14:textId="77777777" w:rsidR="00B26348" w:rsidRDefault="00000000">
            <w:r>
              <w:t>○ Stomach organ</w:t>
            </w:r>
          </w:p>
        </w:tc>
      </w:tr>
      <w:tr w:rsidR="00B26348" w14:paraId="42ACEAA9" w14:textId="77777777">
        <w:tc>
          <w:tcPr>
            <w:tcW w:w="5256" w:type="dxa"/>
          </w:tcPr>
          <w:p w14:paraId="4078F0C6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7AB9BDA2" w14:textId="77777777" w:rsidR="00B26348" w:rsidRDefault="00000000">
            <w:r>
              <w:t>○ Urinary organs</w:t>
            </w:r>
          </w:p>
        </w:tc>
      </w:tr>
      <w:tr w:rsidR="00B26348" w14:paraId="4372B751" w14:textId="77777777">
        <w:tc>
          <w:tcPr>
            <w:tcW w:w="5256" w:type="dxa"/>
          </w:tcPr>
          <w:p w14:paraId="7EB32424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397E759C" w14:textId="77777777" w:rsidR="00B26348" w:rsidRDefault="00000000">
            <w:r>
              <w:t>○ Kidney(s)</w:t>
            </w:r>
          </w:p>
        </w:tc>
      </w:tr>
      <w:tr w:rsidR="00B26348" w14:paraId="4230B1CE" w14:textId="77777777">
        <w:tc>
          <w:tcPr>
            <w:tcW w:w="5256" w:type="dxa"/>
          </w:tcPr>
          <w:p w14:paraId="22EF6982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55AF53DA" w14:textId="77777777" w:rsidR="00B26348" w:rsidRDefault="00000000">
            <w:r>
              <w:t>○ Intestines, peritoneum</w:t>
            </w:r>
          </w:p>
        </w:tc>
      </w:tr>
      <w:tr w:rsidR="00B26348" w14:paraId="5CE6BF63" w14:textId="77777777">
        <w:tc>
          <w:tcPr>
            <w:tcW w:w="5256" w:type="dxa"/>
          </w:tcPr>
          <w:p w14:paraId="6121FCFB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6FF31E85" w14:textId="77777777" w:rsidR="00B26348" w:rsidRDefault="00000000">
            <w:r>
              <w:t>○ Small intestine</w:t>
            </w:r>
          </w:p>
        </w:tc>
      </w:tr>
      <w:tr w:rsidR="00B26348" w14:paraId="2E8C5AE9" w14:textId="77777777">
        <w:tc>
          <w:tcPr>
            <w:tcW w:w="5256" w:type="dxa"/>
          </w:tcPr>
          <w:p w14:paraId="1B492889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60A4D500" w14:textId="77777777" w:rsidR="00B26348" w:rsidRDefault="00000000">
            <w:r>
              <w:t>○ Multiple intestinal locations</w:t>
            </w:r>
          </w:p>
        </w:tc>
      </w:tr>
      <w:tr w:rsidR="00B26348" w14:paraId="63AD7095" w14:textId="77777777">
        <w:tc>
          <w:tcPr>
            <w:tcW w:w="5256" w:type="dxa"/>
          </w:tcPr>
          <w:p w14:paraId="5988646D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608183E2" w14:textId="77777777" w:rsidR="00B26348" w:rsidRDefault="00000000">
            <w:r>
              <w:t>○ Liver</w:t>
            </w:r>
          </w:p>
        </w:tc>
      </w:tr>
      <w:tr w:rsidR="00B26348" w14:paraId="53B7B959" w14:textId="77777777">
        <w:tc>
          <w:tcPr>
            <w:tcW w:w="5256" w:type="dxa"/>
          </w:tcPr>
          <w:p w14:paraId="0FC4EB29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107E2E02" w14:textId="77777777" w:rsidR="00B26348" w:rsidRDefault="00000000">
            <w:r>
              <w:t>○ Pancreas</w:t>
            </w:r>
          </w:p>
        </w:tc>
      </w:tr>
      <w:tr w:rsidR="00B26348" w14:paraId="267D9322" w14:textId="77777777">
        <w:tc>
          <w:tcPr>
            <w:tcW w:w="5256" w:type="dxa"/>
          </w:tcPr>
          <w:p w14:paraId="4A4E7521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3EF05F1C" w14:textId="77777777" w:rsidR="00B26348" w:rsidRDefault="00000000">
            <w:r>
              <w:t>○ Multiple internal abdominal locations</w:t>
            </w:r>
          </w:p>
        </w:tc>
      </w:tr>
      <w:tr w:rsidR="00B26348" w14:paraId="673999CF" w14:textId="77777777">
        <w:tc>
          <w:tcPr>
            <w:tcW w:w="5256" w:type="dxa"/>
          </w:tcPr>
          <w:p w14:paraId="3A8250A6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345CCD38" w14:textId="77777777" w:rsidR="00B26348" w:rsidRDefault="00000000">
            <w:r>
              <w:t>○ Pelvic region, unspecified</w:t>
            </w:r>
          </w:p>
        </w:tc>
      </w:tr>
      <w:tr w:rsidR="00B26348" w14:paraId="144CB809" w14:textId="77777777">
        <w:tc>
          <w:tcPr>
            <w:tcW w:w="5256" w:type="dxa"/>
          </w:tcPr>
          <w:p w14:paraId="27CE8A72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39A1EEA3" w14:textId="77777777" w:rsidR="00B26348" w:rsidRDefault="00000000">
            <w:r>
              <w:t>○ Pelvis</w:t>
            </w:r>
          </w:p>
        </w:tc>
      </w:tr>
      <w:tr w:rsidR="00B26348" w14:paraId="4CF0DF4A" w14:textId="77777777">
        <w:tc>
          <w:tcPr>
            <w:tcW w:w="5256" w:type="dxa"/>
          </w:tcPr>
          <w:p w14:paraId="5E3CFC6C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64AC9C31" w14:textId="77777777" w:rsidR="00B26348" w:rsidRDefault="00000000">
            <w:r>
              <w:t>○ Groin</w:t>
            </w:r>
          </w:p>
        </w:tc>
      </w:tr>
      <w:tr w:rsidR="00B26348" w14:paraId="2AC49444" w14:textId="77777777">
        <w:tc>
          <w:tcPr>
            <w:tcW w:w="5256" w:type="dxa"/>
          </w:tcPr>
          <w:p w14:paraId="4FB2EB67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1DFDC03D" w14:textId="77777777" w:rsidR="00B26348" w:rsidRDefault="00000000">
            <w:r>
              <w:t>○ Scrotum</w:t>
            </w:r>
          </w:p>
        </w:tc>
      </w:tr>
      <w:tr w:rsidR="00B26348" w14:paraId="4D6A70A9" w14:textId="77777777">
        <w:tc>
          <w:tcPr>
            <w:tcW w:w="5256" w:type="dxa"/>
          </w:tcPr>
          <w:p w14:paraId="5278BFB5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7D5F55C5" w14:textId="77777777" w:rsidR="00B26348" w:rsidRDefault="00000000">
            <w:r>
              <w:t>○ External female genital region</w:t>
            </w:r>
          </w:p>
        </w:tc>
      </w:tr>
      <w:tr w:rsidR="00B26348" w14:paraId="0B89EA1B" w14:textId="77777777">
        <w:tc>
          <w:tcPr>
            <w:tcW w:w="5256" w:type="dxa"/>
          </w:tcPr>
          <w:p w14:paraId="0770D43F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0E8B27FE" w14:textId="77777777" w:rsidR="00B26348" w:rsidRDefault="00000000">
            <w:r>
              <w:t>○ Internal reproductive tract structures</w:t>
            </w:r>
          </w:p>
        </w:tc>
      </w:tr>
      <w:tr w:rsidR="00B26348" w14:paraId="4E2978C7" w14:textId="77777777">
        <w:tc>
          <w:tcPr>
            <w:tcW w:w="5256" w:type="dxa"/>
          </w:tcPr>
          <w:p w14:paraId="44E6D571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66971C67" w14:textId="77777777" w:rsidR="00B26348" w:rsidRDefault="00000000">
            <w:r>
              <w:t>○ Testis (testes)</w:t>
            </w:r>
          </w:p>
        </w:tc>
      </w:tr>
      <w:tr w:rsidR="00B26348" w14:paraId="1900CF6C" w14:textId="77777777">
        <w:tc>
          <w:tcPr>
            <w:tcW w:w="5256" w:type="dxa"/>
          </w:tcPr>
          <w:p w14:paraId="280B5092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551EC88E" w14:textId="77777777" w:rsidR="00B26348" w:rsidRDefault="00000000">
            <w:r>
              <w:t>○ Uterus</w:t>
            </w:r>
          </w:p>
        </w:tc>
      </w:tr>
      <w:tr w:rsidR="00B26348" w14:paraId="193E62F4" w14:textId="77777777">
        <w:tc>
          <w:tcPr>
            <w:tcW w:w="5256" w:type="dxa"/>
          </w:tcPr>
          <w:p w14:paraId="4F2221EC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6B7C43B5" w14:textId="77777777" w:rsidR="00B26348" w:rsidRDefault="00000000">
            <w:r>
              <w:t>○ Multiple pelvic region locations</w:t>
            </w:r>
          </w:p>
        </w:tc>
      </w:tr>
      <w:tr w:rsidR="00B26348" w14:paraId="38AC503F" w14:textId="77777777">
        <w:tc>
          <w:tcPr>
            <w:tcW w:w="5256" w:type="dxa"/>
          </w:tcPr>
          <w:p w14:paraId="0966E936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4C0D636E" w14:textId="77777777" w:rsidR="00B26348" w:rsidRDefault="00000000">
            <w:r>
              <w:t>○ Upper Extremities</w:t>
            </w:r>
          </w:p>
        </w:tc>
      </w:tr>
      <w:tr w:rsidR="00B26348" w14:paraId="0E384CEF" w14:textId="77777777">
        <w:tc>
          <w:tcPr>
            <w:tcW w:w="5256" w:type="dxa"/>
          </w:tcPr>
          <w:p w14:paraId="458F6032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286A39CE" w14:textId="77777777" w:rsidR="00B26348" w:rsidRDefault="00000000">
            <w:r>
              <w:t>○ Arm(s)</w:t>
            </w:r>
          </w:p>
        </w:tc>
      </w:tr>
      <w:tr w:rsidR="00B26348" w14:paraId="13489F60" w14:textId="77777777">
        <w:tc>
          <w:tcPr>
            <w:tcW w:w="5256" w:type="dxa"/>
          </w:tcPr>
          <w:p w14:paraId="20EC300A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1FFBA07D" w14:textId="77777777" w:rsidR="00B26348" w:rsidRDefault="00000000">
            <w:r>
              <w:t>○ Elbow(s)</w:t>
            </w:r>
          </w:p>
        </w:tc>
      </w:tr>
      <w:tr w:rsidR="00B26348" w14:paraId="24E74AA5" w14:textId="77777777">
        <w:tc>
          <w:tcPr>
            <w:tcW w:w="5256" w:type="dxa"/>
          </w:tcPr>
          <w:p w14:paraId="6416CFAF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5A2A540D" w14:textId="77777777" w:rsidR="00B26348" w:rsidRDefault="00000000">
            <w:r>
              <w:t>○ Multiple arm locations</w:t>
            </w:r>
          </w:p>
        </w:tc>
      </w:tr>
      <w:tr w:rsidR="00B26348" w14:paraId="67C58E64" w14:textId="77777777">
        <w:tc>
          <w:tcPr>
            <w:tcW w:w="5256" w:type="dxa"/>
          </w:tcPr>
          <w:p w14:paraId="58276033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79A27092" w14:textId="77777777" w:rsidR="00B26348" w:rsidRDefault="00000000">
            <w:r>
              <w:t>○ Wrist(s)</w:t>
            </w:r>
          </w:p>
        </w:tc>
      </w:tr>
      <w:tr w:rsidR="00B26348" w14:paraId="458E03FF" w14:textId="77777777">
        <w:tc>
          <w:tcPr>
            <w:tcW w:w="5256" w:type="dxa"/>
          </w:tcPr>
          <w:p w14:paraId="20F48E30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60FF8494" w14:textId="77777777" w:rsidR="00B26348" w:rsidRDefault="00000000">
            <w:r>
              <w:t>○ Hand(s), except finger(s)</w:t>
            </w:r>
          </w:p>
        </w:tc>
      </w:tr>
      <w:tr w:rsidR="00B26348" w14:paraId="34A8546A" w14:textId="77777777">
        <w:tc>
          <w:tcPr>
            <w:tcW w:w="5256" w:type="dxa"/>
          </w:tcPr>
          <w:p w14:paraId="743C2C7E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4383DC54" w14:textId="77777777" w:rsidR="00B26348" w:rsidRDefault="00000000">
            <w:r>
              <w:t>○ Fingernail(s), nailbed(s)</w:t>
            </w:r>
          </w:p>
        </w:tc>
      </w:tr>
      <w:tr w:rsidR="00B26348" w14:paraId="6B05EBE2" w14:textId="77777777">
        <w:tc>
          <w:tcPr>
            <w:tcW w:w="5256" w:type="dxa"/>
          </w:tcPr>
          <w:p w14:paraId="38BB2E71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7FF166E9" w14:textId="77777777" w:rsidR="00B26348" w:rsidRDefault="00000000">
            <w:r>
              <w:t>○ Finger(s), fingernail(s), n.e.c.</w:t>
            </w:r>
          </w:p>
        </w:tc>
      </w:tr>
      <w:tr w:rsidR="00B26348" w14:paraId="008D206B" w14:textId="77777777">
        <w:tc>
          <w:tcPr>
            <w:tcW w:w="5256" w:type="dxa"/>
          </w:tcPr>
          <w:p w14:paraId="5D372507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279454FC" w14:textId="77777777" w:rsidR="00B26348" w:rsidRDefault="00000000">
            <w:r>
              <w:t>○ Hand(s), n.e.c.</w:t>
            </w:r>
          </w:p>
        </w:tc>
      </w:tr>
      <w:tr w:rsidR="00B26348" w14:paraId="18BD335D" w14:textId="77777777">
        <w:tc>
          <w:tcPr>
            <w:tcW w:w="5256" w:type="dxa"/>
          </w:tcPr>
          <w:p w14:paraId="41214651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34937A07" w14:textId="77777777" w:rsidR="00B26348" w:rsidRDefault="00000000">
            <w:r>
              <w:t>○ Hand(s) and arms(s)</w:t>
            </w:r>
          </w:p>
        </w:tc>
      </w:tr>
      <w:tr w:rsidR="00B26348" w14:paraId="59B8E7ED" w14:textId="77777777">
        <w:tc>
          <w:tcPr>
            <w:tcW w:w="5256" w:type="dxa"/>
          </w:tcPr>
          <w:p w14:paraId="2D6841F1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13B67526" w14:textId="77777777" w:rsidR="00B26348" w:rsidRDefault="00000000">
            <w:r>
              <w:t>○ Hand(s) and wrist(s)</w:t>
            </w:r>
          </w:p>
        </w:tc>
      </w:tr>
      <w:tr w:rsidR="00B26348" w14:paraId="0098DF79" w14:textId="77777777">
        <w:tc>
          <w:tcPr>
            <w:tcW w:w="5256" w:type="dxa"/>
          </w:tcPr>
          <w:p w14:paraId="25A666FC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7BC99CFF" w14:textId="77777777" w:rsidR="00B26348" w:rsidRDefault="00000000">
            <w:r>
              <w:t>○ Wrist(s) and elbow(s)</w:t>
            </w:r>
          </w:p>
        </w:tc>
      </w:tr>
      <w:tr w:rsidR="00B26348" w14:paraId="1DB967F5" w14:textId="77777777">
        <w:tc>
          <w:tcPr>
            <w:tcW w:w="5256" w:type="dxa"/>
          </w:tcPr>
          <w:p w14:paraId="03C1C9C0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3C658558" w14:textId="77777777" w:rsidR="00B26348" w:rsidRDefault="00000000">
            <w:r>
              <w:t>○ Lower Extremities</w:t>
            </w:r>
          </w:p>
        </w:tc>
      </w:tr>
      <w:tr w:rsidR="00B26348" w14:paraId="036CF163" w14:textId="77777777">
        <w:tc>
          <w:tcPr>
            <w:tcW w:w="5256" w:type="dxa"/>
          </w:tcPr>
          <w:p w14:paraId="6CD5D434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623AC38D" w14:textId="77777777" w:rsidR="00B26348" w:rsidRDefault="00000000">
            <w:r>
              <w:t>○ Thigh(s)</w:t>
            </w:r>
          </w:p>
        </w:tc>
      </w:tr>
      <w:tr w:rsidR="00B26348" w14:paraId="3134CAAC" w14:textId="77777777">
        <w:tc>
          <w:tcPr>
            <w:tcW w:w="5256" w:type="dxa"/>
          </w:tcPr>
          <w:p w14:paraId="05750B6E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764431BB" w14:textId="77777777" w:rsidR="00B26348" w:rsidRDefault="00000000">
            <w:r>
              <w:t>○ Lower leg(s)</w:t>
            </w:r>
          </w:p>
        </w:tc>
      </w:tr>
      <w:tr w:rsidR="00B26348" w14:paraId="22DF2028" w14:textId="77777777">
        <w:tc>
          <w:tcPr>
            <w:tcW w:w="5256" w:type="dxa"/>
          </w:tcPr>
          <w:p w14:paraId="514FE626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013D2C74" w14:textId="77777777" w:rsidR="00B26348" w:rsidRDefault="00000000">
            <w:r>
              <w:t>○ Knee(s) and leg(s)</w:t>
            </w:r>
          </w:p>
        </w:tc>
      </w:tr>
      <w:tr w:rsidR="00B26348" w14:paraId="39140736" w14:textId="77777777">
        <w:tc>
          <w:tcPr>
            <w:tcW w:w="5256" w:type="dxa"/>
          </w:tcPr>
          <w:p w14:paraId="64E152FB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33395238" w14:textId="77777777" w:rsidR="00B26348" w:rsidRDefault="00000000">
            <w:r>
              <w:t>○ Foot (feet)</w:t>
            </w:r>
          </w:p>
        </w:tc>
      </w:tr>
      <w:tr w:rsidR="00B26348" w14:paraId="61D309E1" w14:textId="77777777">
        <w:tc>
          <w:tcPr>
            <w:tcW w:w="5256" w:type="dxa"/>
          </w:tcPr>
          <w:p w14:paraId="5065666D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5D174C32" w14:textId="77777777" w:rsidR="00B26348" w:rsidRDefault="00000000">
            <w:r>
              <w:t>○ Sole(s)</w:t>
            </w:r>
          </w:p>
        </w:tc>
      </w:tr>
      <w:tr w:rsidR="00B26348" w14:paraId="79CB42E6" w14:textId="77777777">
        <w:tc>
          <w:tcPr>
            <w:tcW w:w="5256" w:type="dxa"/>
          </w:tcPr>
          <w:p w14:paraId="782EF645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3CAAA6BC" w14:textId="77777777" w:rsidR="00B26348" w:rsidRDefault="00000000">
            <w:r>
              <w:t>○ Ball(s) of the foot</w:t>
            </w:r>
          </w:p>
        </w:tc>
      </w:tr>
      <w:tr w:rsidR="00B26348" w14:paraId="172A29A6" w14:textId="77777777">
        <w:tc>
          <w:tcPr>
            <w:tcW w:w="5256" w:type="dxa"/>
          </w:tcPr>
          <w:p w14:paraId="05D27223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75715080" w14:textId="77777777" w:rsidR="00B26348" w:rsidRDefault="00000000">
            <w:r>
              <w:t>○ Heel(s)</w:t>
            </w:r>
          </w:p>
        </w:tc>
      </w:tr>
      <w:tr w:rsidR="00B26348" w14:paraId="2721DFEC" w14:textId="77777777">
        <w:tc>
          <w:tcPr>
            <w:tcW w:w="5256" w:type="dxa"/>
          </w:tcPr>
          <w:p w14:paraId="478C958E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775230AA" w14:textId="77777777" w:rsidR="00B26348" w:rsidRDefault="00000000">
            <w:r>
              <w:t>○ Toes(s), toenail(s)</w:t>
            </w:r>
          </w:p>
        </w:tc>
      </w:tr>
      <w:tr w:rsidR="00B26348" w14:paraId="2AB56C20" w14:textId="77777777">
        <w:tc>
          <w:tcPr>
            <w:tcW w:w="5256" w:type="dxa"/>
          </w:tcPr>
          <w:p w14:paraId="59982571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3CE14F8B" w14:textId="77777777" w:rsidR="00B26348" w:rsidRDefault="00000000">
            <w:r>
              <w:t>○ Multiple lower extremities locations</w:t>
            </w:r>
          </w:p>
        </w:tc>
      </w:tr>
      <w:tr w:rsidR="00B26348" w14:paraId="7C926F7A" w14:textId="77777777">
        <w:tc>
          <w:tcPr>
            <w:tcW w:w="5256" w:type="dxa"/>
          </w:tcPr>
          <w:p w14:paraId="0D01DF4B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1BE007A8" w14:textId="77777777" w:rsidR="00B26348" w:rsidRDefault="00000000">
            <w:r>
              <w:t>○ Foot(feet) and knee(s)</w:t>
            </w:r>
          </w:p>
        </w:tc>
      </w:tr>
      <w:tr w:rsidR="00B26348" w14:paraId="0BFC5FC3" w14:textId="77777777">
        <w:tc>
          <w:tcPr>
            <w:tcW w:w="5256" w:type="dxa"/>
          </w:tcPr>
          <w:p w14:paraId="18CB850C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52BBDC39" w14:textId="77777777" w:rsidR="00B26348" w:rsidRDefault="00000000">
            <w:r>
              <w:t>○ Ankle(s) and leg(s)</w:t>
            </w:r>
          </w:p>
        </w:tc>
      </w:tr>
      <w:tr w:rsidR="00B26348" w14:paraId="41EFC77F" w14:textId="77777777">
        <w:tc>
          <w:tcPr>
            <w:tcW w:w="5256" w:type="dxa"/>
          </w:tcPr>
          <w:p w14:paraId="6BF26247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4CB11E9A" w14:textId="77777777" w:rsidR="00B26348" w:rsidRDefault="00000000">
            <w:r>
              <w:t>○ Body Systems</w:t>
            </w:r>
          </w:p>
        </w:tc>
      </w:tr>
      <w:tr w:rsidR="00B26348" w14:paraId="5B190545" w14:textId="77777777">
        <w:tc>
          <w:tcPr>
            <w:tcW w:w="5256" w:type="dxa"/>
          </w:tcPr>
          <w:p w14:paraId="26C52CE7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7558649E" w14:textId="77777777" w:rsidR="00B26348" w:rsidRDefault="00000000">
            <w:r>
              <w:t>○ Head and neck</w:t>
            </w:r>
          </w:p>
        </w:tc>
      </w:tr>
      <w:tr w:rsidR="00B26348" w14:paraId="5273ED8B" w14:textId="77777777">
        <w:tc>
          <w:tcPr>
            <w:tcW w:w="5256" w:type="dxa"/>
          </w:tcPr>
          <w:p w14:paraId="69EC1C47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2205C56F" w14:textId="77777777" w:rsidR="00B26348" w:rsidRDefault="00000000">
            <w:r>
              <w:t>○ Head and trunk</w:t>
            </w:r>
          </w:p>
        </w:tc>
      </w:tr>
      <w:tr w:rsidR="00B26348" w14:paraId="7E8C17D9" w14:textId="77777777">
        <w:tc>
          <w:tcPr>
            <w:tcW w:w="5256" w:type="dxa"/>
          </w:tcPr>
          <w:p w14:paraId="446CCC81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1CEE56FE" w14:textId="77777777" w:rsidR="00B26348" w:rsidRDefault="00000000">
            <w:r>
              <w:t>○ Shoulder(s) and back</w:t>
            </w:r>
          </w:p>
        </w:tc>
      </w:tr>
      <w:tr w:rsidR="00B26348" w14:paraId="6E7A9009" w14:textId="77777777">
        <w:tc>
          <w:tcPr>
            <w:tcW w:w="5256" w:type="dxa"/>
          </w:tcPr>
          <w:p w14:paraId="5F7BEE45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3070B272" w14:textId="77777777" w:rsidR="00B26348" w:rsidRDefault="00000000">
            <w:r>
              <w:t>○ Upper and lower limb(s)</w:t>
            </w:r>
          </w:p>
        </w:tc>
      </w:tr>
      <w:tr w:rsidR="00B26348" w14:paraId="0D3858E1" w14:textId="77777777">
        <w:tc>
          <w:tcPr>
            <w:tcW w:w="5256" w:type="dxa"/>
          </w:tcPr>
          <w:p w14:paraId="6EF49431" w14:textId="77777777" w:rsidR="00B26348" w:rsidRDefault="00000000">
            <w:r>
              <w:t>○ Other multiple body parts</w:t>
            </w:r>
          </w:p>
        </w:tc>
        <w:tc>
          <w:tcPr>
            <w:tcW w:w="5256" w:type="dxa"/>
          </w:tcPr>
          <w:p w14:paraId="37E5FD6F" w14:textId="77777777" w:rsidR="00B26348" w:rsidRDefault="00000000">
            <w:r>
              <w:t>○ Whole body</w:t>
            </w:r>
          </w:p>
        </w:tc>
      </w:tr>
      <w:tr w:rsidR="00B26348" w14:paraId="640AA42A" w14:textId="77777777">
        <w:tc>
          <w:tcPr>
            <w:tcW w:w="5256" w:type="dxa"/>
          </w:tcPr>
          <w:p w14:paraId="45B66324" w14:textId="77777777" w:rsidR="00B26348" w:rsidRDefault="00000000">
            <w:r>
              <w:t>○ Other Body Parts</w:t>
            </w:r>
          </w:p>
        </w:tc>
        <w:tc>
          <w:tcPr>
            <w:tcW w:w="5256" w:type="dxa"/>
          </w:tcPr>
          <w:p w14:paraId="010626C9" w14:textId="77777777" w:rsidR="00B26348" w:rsidRDefault="00000000">
            <w:r>
              <w:t>○ Prosthetic and orthopedic devices</w:t>
            </w:r>
          </w:p>
        </w:tc>
      </w:tr>
      <w:tr w:rsidR="00B26348" w14:paraId="77C5BC3A" w14:textId="77777777">
        <w:tc>
          <w:tcPr>
            <w:tcW w:w="5256" w:type="dxa"/>
          </w:tcPr>
          <w:p w14:paraId="0748D37A" w14:textId="77777777" w:rsidR="00B26348" w:rsidRDefault="00000000">
            <w:r>
              <w:t>○ Prosthetic and orthopedic devices of the head</w:t>
            </w:r>
          </w:p>
        </w:tc>
        <w:tc>
          <w:tcPr>
            <w:tcW w:w="5256" w:type="dxa"/>
          </w:tcPr>
          <w:p w14:paraId="0FE5A3B3" w14:textId="77777777" w:rsidR="00B26348" w:rsidRDefault="00000000">
            <w:r>
              <w:t>○ Prosthetic and orthopedic devices of the trunk</w:t>
            </w:r>
          </w:p>
        </w:tc>
      </w:tr>
      <w:tr w:rsidR="00B26348" w14:paraId="2E5B439F" w14:textId="77777777">
        <w:tc>
          <w:tcPr>
            <w:tcW w:w="5256" w:type="dxa"/>
          </w:tcPr>
          <w:p w14:paraId="77D2F1BB" w14:textId="77777777" w:rsidR="00B26348" w:rsidRDefault="00000000">
            <w:r>
              <w:t>○ Prosthetic and orthopedic devices of the upper extremities</w:t>
            </w:r>
          </w:p>
        </w:tc>
        <w:tc>
          <w:tcPr>
            <w:tcW w:w="5256" w:type="dxa"/>
          </w:tcPr>
          <w:p w14:paraId="72908C17" w14:textId="77777777" w:rsidR="00B26348" w:rsidRDefault="00000000">
            <w:r>
              <w:t>○ Prosthetic and orthopedic devices of the lower extremities</w:t>
            </w:r>
          </w:p>
        </w:tc>
      </w:tr>
      <w:tr w:rsidR="00B26348" w14:paraId="13F328AF" w14:textId="77777777">
        <w:tc>
          <w:tcPr>
            <w:tcW w:w="5256" w:type="dxa"/>
          </w:tcPr>
          <w:p w14:paraId="7E3DE893" w14:textId="77777777" w:rsidR="00B26348" w:rsidRDefault="00000000">
            <w:r>
              <w:t>○ Prosthetic and orthopedic devices involving multiple body parts</w:t>
            </w:r>
          </w:p>
        </w:tc>
        <w:tc>
          <w:tcPr>
            <w:tcW w:w="5256" w:type="dxa"/>
          </w:tcPr>
          <w:p w14:paraId="281049FD" w14:textId="77777777" w:rsidR="00B26348" w:rsidRDefault="00000000">
            <w:r>
              <w:t>○ Nonclassifiable</w:t>
            </w:r>
          </w:p>
        </w:tc>
      </w:tr>
      <w:tr w:rsidR="00B26348" w14:paraId="3D6D90A4" w14:textId="77777777">
        <w:tc>
          <w:tcPr>
            <w:tcW w:w="5256" w:type="dxa"/>
          </w:tcPr>
          <w:p w14:paraId="726C76C5" w14:textId="77777777" w:rsidR="00B26348" w:rsidRDefault="00000000">
            <w:r>
              <w:t>○ Respiratory System</w:t>
            </w:r>
          </w:p>
        </w:tc>
        <w:tc>
          <w:tcPr>
            <w:tcW w:w="5256" w:type="dxa"/>
          </w:tcPr>
          <w:p w14:paraId="4615626C" w14:textId="77777777" w:rsidR="00B26348" w:rsidRDefault="00B26348"/>
        </w:tc>
      </w:tr>
    </w:tbl>
    <w:p w14:paraId="2F52C164" w14:textId="77777777" w:rsidR="00B26348" w:rsidRDefault="00B26348"/>
    <w:p w14:paraId="14D1DCB1" w14:textId="77777777" w:rsidR="00B26348" w:rsidRDefault="00000000">
      <w:r>
        <w:rPr>
          <w:b/>
        </w:rPr>
        <w:t>58. Injury Type (#2)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5743969C" w14:textId="77777777">
        <w:tc>
          <w:tcPr>
            <w:tcW w:w="5256" w:type="dxa"/>
          </w:tcPr>
          <w:p w14:paraId="520C3117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38C42170" w14:textId="77777777" w:rsidR="00B26348" w:rsidRDefault="00000000">
            <w:r>
              <w:t>○ Amputation</w:t>
            </w:r>
          </w:p>
        </w:tc>
      </w:tr>
      <w:tr w:rsidR="00B26348" w14:paraId="26EC891C" w14:textId="77777777">
        <w:tc>
          <w:tcPr>
            <w:tcW w:w="5256" w:type="dxa"/>
          </w:tcPr>
          <w:p w14:paraId="56F5BF1A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2CB13FE2" w14:textId="77777777" w:rsidR="00B26348" w:rsidRDefault="00000000">
            <w:r>
              <w:t>○ Avulsion</w:t>
            </w:r>
          </w:p>
        </w:tc>
      </w:tr>
      <w:tr w:rsidR="00B26348" w14:paraId="6188FA0C" w14:textId="77777777">
        <w:tc>
          <w:tcPr>
            <w:tcW w:w="5256" w:type="dxa"/>
          </w:tcPr>
          <w:p w14:paraId="5B54C000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5D56AF1E" w14:textId="77777777" w:rsidR="00B26348" w:rsidRDefault="00000000">
            <w:r>
              <w:t>○ Burn (Heat or Chemical)</w:t>
            </w:r>
          </w:p>
        </w:tc>
      </w:tr>
      <w:tr w:rsidR="00B26348" w14:paraId="54BC5505" w14:textId="77777777">
        <w:tc>
          <w:tcPr>
            <w:tcW w:w="5256" w:type="dxa"/>
          </w:tcPr>
          <w:p w14:paraId="5EED8AA1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59EC2E62" w14:textId="77777777" w:rsidR="00B26348" w:rsidRDefault="00000000">
            <w:r>
              <w:t>○ Dislocation</w:t>
            </w:r>
          </w:p>
        </w:tc>
      </w:tr>
      <w:tr w:rsidR="00B26348" w14:paraId="5B67FB34" w14:textId="77777777">
        <w:tc>
          <w:tcPr>
            <w:tcW w:w="5256" w:type="dxa"/>
          </w:tcPr>
          <w:p w14:paraId="58167E7A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71FEEA1B" w14:textId="77777777" w:rsidR="00B26348" w:rsidRDefault="00000000">
            <w:r>
              <w:t>○ Fatality</w:t>
            </w:r>
          </w:p>
        </w:tc>
      </w:tr>
      <w:tr w:rsidR="00B26348" w14:paraId="5ECE36C3" w14:textId="77777777">
        <w:tc>
          <w:tcPr>
            <w:tcW w:w="5256" w:type="dxa"/>
          </w:tcPr>
          <w:p w14:paraId="3F1CDB39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5112F1AC" w14:textId="77777777" w:rsidR="00B26348" w:rsidRDefault="00000000">
            <w:r>
              <w:t>○ Hernia</w:t>
            </w:r>
          </w:p>
        </w:tc>
      </w:tr>
      <w:tr w:rsidR="00B26348" w14:paraId="22956FC6" w14:textId="77777777">
        <w:tc>
          <w:tcPr>
            <w:tcW w:w="5256" w:type="dxa"/>
          </w:tcPr>
          <w:p w14:paraId="2817CA88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33C18844" w14:textId="77777777" w:rsidR="00B26348" w:rsidRDefault="00000000">
            <w:r>
              <w:t>○ Impalement</w:t>
            </w:r>
          </w:p>
        </w:tc>
      </w:tr>
      <w:tr w:rsidR="00B26348" w14:paraId="371E78D0" w14:textId="77777777">
        <w:tc>
          <w:tcPr>
            <w:tcW w:w="5256" w:type="dxa"/>
          </w:tcPr>
          <w:p w14:paraId="59EDB4F4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0F43CD0F" w14:textId="77777777" w:rsidR="00B26348" w:rsidRDefault="00000000">
            <w:r>
              <w:t>○ Laceration</w:t>
            </w:r>
          </w:p>
        </w:tc>
      </w:tr>
      <w:tr w:rsidR="00B26348" w14:paraId="75B3621A" w14:textId="77777777">
        <w:tc>
          <w:tcPr>
            <w:tcW w:w="5256" w:type="dxa"/>
          </w:tcPr>
          <w:p w14:paraId="270D9E87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50876826" w14:textId="77777777" w:rsidR="00B26348" w:rsidRDefault="00000000">
            <w:r>
              <w:t>○ Loss of Consciousness</w:t>
            </w:r>
          </w:p>
        </w:tc>
      </w:tr>
      <w:tr w:rsidR="00B26348" w14:paraId="65911CE6" w14:textId="77777777">
        <w:tc>
          <w:tcPr>
            <w:tcW w:w="5256" w:type="dxa"/>
          </w:tcPr>
          <w:p w14:paraId="7DC779A6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6892DF65" w14:textId="77777777" w:rsidR="00B26348" w:rsidRDefault="00000000">
            <w:r>
              <w:t>○ Punctured Eardrum</w:t>
            </w:r>
          </w:p>
        </w:tc>
      </w:tr>
      <w:tr w:rsidR="00B26348" w14:paraId="239748BE" w14:textId="77777777">
        <w:tc>
          <w:tcPr>
            <w:tcW w:w="5256" w:type="dxa"/>
          </w:tcPr>
          <w:p w14:paraId="0B0EA363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4B9EBBCB" w14:textId="77777777" w:rsidR="00B26348" w:rsidRDefault="00000000">
            <w:r>
              <w:t>○ Sprain / Strain</w:t>
            </w:r>
          </w:p>
        </w:tc>
      </w:tr>
      <w:tr w:rsidR="00B26348" w14:paraId="0008B93A" w14:textId="77777777">
        <w:tc>
          <w:tcPr>
            <w:tcW w:w="5256" w:type="dxa"/>
          </w:tcPr>
          <w:p w14:paraId="7DCE6D5F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7346D93C" w14:textId="77777777" w:rsidR="00B26348" w:rsidRDefault="00B26348"/>
        </w:tc>
      </w:tr>
    </w:tbl>
    <w:p w14:paraId="69B6A53C" w14:textId="77777777" w:rsidR="00B26348" w:rsidRDefault="00B26348"/>
    <w:p w14:paraId="1EEDCD5C" w14:textId="77777777" w:rsidR="00B26348" w:rsidRDefault="00000000">
      <w:r>
        <w:rPr>
          <w:b/>
        </w:rPr>
        <w:t>59. Main Cause of Injury (#2)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DC183A8" w14:textId="77777777">
        <w:tc>
          <w:tcPr>
            <w:tcW w:w="5256" w:type="dxa"/>
          </w:tcPr>
          <w:p w14:paraId="23EC0C61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31A3A36E" w14:textId="77777777" w:rsidR="00B26348" w:rsidRDefault="00000000">
            <w:r>
              <w:t>○ Caught in</w:t>
            </w:r>
          </w:p>
        </w:tc>
      </w:tr>
      <w:tr w:rsidR="00B26348" w14:paraId="478DEADE" w14:textId="77777777">
        <w:tc>
          <w:tcPr>
            <w:tcW w:w="5256" w:type="dxa"/>
          </w:tcPr>
          <w:p w14:paraId="33E4B5EC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6823FC2B" w14:textId="77777777" w:rsidR="00B26348" w:rsidRDefault="00000000">
            <w:r>
              <w:t>○ Caught in or compressed by equipment or objects</w:t>
            </w:r>
          </w:p>
        </w:tc>
      </w:tr>
      <w:tr w:rsidR="00B26348" w14:paraId="00BDC56D" w14:textId="77777777">
        <w:tc>
          <w:tcPr>
            <w:tcW w:w="5256" w:type="dxa"/>
          </w:tcPr>
          <w:p w14:paraId="2A781A0C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5C8BF834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66096646" w14:textId="77777777">
        <w:tc>
          <w:tcPr>
            <w:tcW w:w="5256" w:type="dxa"/>
          </w:tcPr>
          <w:p w14:paraId="0B4B949B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6D90C604" w14:textId="77777777" w:rsidR="00B26348" w:rsidRDefault="00000000">
            <w:r>
              <w:t>○ Compressed or pinched between two stationary objects</w:t>
            </w:r>
          </w:p>
        </w:tc>
      </w:tr>
      <w:tr w:rsidR="00B26348" w14:paraId="2FA5C47F" w14:textId="77777777">
        <w:tc>
          <w:tcPr>
            <w:tcW w:w="5256" w:type="dxa"/>
          </w:tcPr>
          <w:p w14:paraId="11A5735C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1347416E" w14:textId="77777777" w:rsidR="00B26348" w:rsidRDefault="00000000">
            <w:r>
              <w:t>○ Engulfment in other collapsing material</w:t>
            </w:r>
          </w:p>
        </w:tc>
      </w:tr>
      <w:tr w:rsidR="00B26348" w14:paraId="2ED8844C" w14:textId="77777777">
        <w:tc>
          <w:tcPr>
            <w:tcW w:w="5256" w:type="dxa"/>
          </w:tcPr>
          <w:p w14:paraId="05700412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3558E867" w14:textId="77777777" w:rsidR="00B26348" w:rsidRDefault="00000000">
            <w:r>
              <w:t>○ Excavation or trenching cave-in</w:t>
            </w:r>
          </w:p>
        </w:tc>
      </w:tr>
      <w:tr w:rsidR="00B26348" w14:paraId="08B76ED0" w14:textId="77777777">
        <w:tc>
          <w:tcPr>
            <w:tcW w:w="5256" w:type="dxa"/>
          </w:tcPr>
          <w:p w14:paraId="43581906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25C4C49D" w14:textId="77777777" w:rsidR="00B26348" w:rsidRDefault="00000000">
            <w:r>
              <w:t>○ Mine collapse or cave-in</w:t>
            </w:r>
          </w:p>
        </w:tc>
      </w:tr>
      <w:tr w:rsidR="00B26348" w14:paraId="1742FCF9" w14:textId="77777777">
        <w:tc>
          <w:tcPr>
            <w:tcW w:w="5256" w:type="dxa"/>
          </w:tcPr>
          <w:p w14:paraId="0022E8C0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5647B04A" w14:textId="77777777" w:rsidR="00B26348" w:rsidRDefault="00000000">
            <w:r>
              <w:t>○ Contact</w:t>
            </w:r>
          </w:p>
        </w:tc>
      </w:tr>
      <w:tr w:rsidR="00B26348" w14:paraId="7EB8AECF" w14:textId="77777777">
        <w:tc>
          <w:tcPr>
            <w:tcW w:w="5256" w:type="dxa"/>
          </w:tcPr>
          <w:p w14:paraId="7FEFA881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28206B14" w14:textId="77777777" w:rsidR="00B26348" w:rsidRDefault="00000000">
            <w:r>
              <w:t>○ Injured by handheld object or equipment</w:t>
            </w:r>
          </w:p>
        </w:tc>
      </w:tr>
      <w:tr w:rsidR="00B26348" w14:paraId="08EDD2BB" w14:textId="77777777">
        <w:tc>
          <w:tcPr>
            <w:tcW w:w="5256" w:type="dxa"/>
          </w:tcPr>
          <w:p w14:paraId="0E174585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2DD2BEC8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3AAE8E78" w14:textId="77777777">
        <w:tc>
          <w:tcPr>
            <w:tcW w:w="5256" w:type="dxa"/>
          </w:tcPr>
          <w:p w14:paraId="26B9FBC5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47FC7202" w14:textId="77777777" w:rsidR="00B26348" w:rsidRDefault="00000000">
            <w:r>
              <w:t>○ Rubbed or abraded by foreign matter in eye</w:t>
            </w:r>
          </w:p>
        </w:tc>
      </w:tr>
      <w:tr w:rsidR="00B26348" w14:paraId="73B190C0" w14:textId="77777777">
        <w:tc>
          <w:tcPr>
            <w:tcW w:w="5256" w:type="dxa"/>
          </w:tcPr>
          <w:p w14:paraId="559C5FF8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6B1A86C8" w14:textId="77777777" w:rsidR="00B26348" w:rsidRDefault="00000000">
            <w:r>
              <w:t>○ Rubbed or abraded by kneeling on surface</w:t>
            </w:r>
          </w:p>
        </w:tc>
      </w:tr>
      <w:tr w:rsidR="00B26348" w14:paraId="6D67D206" w14:textId="77777777">
        <w:tc>
          <w:tcPr>
            <w:tcW w:w="5256" w:type="dxa"/>
          </w:tcPr>
          <w:p w14:paraId="7E0B1DBE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0B80F5F1" w14:textId="77777777" w:rsidR="00B26348" w:rsidRDefault="00000000">
            <w:r>
              <w:t>○ Rubbed or abraded by shoes, apparel, or accessories</w:t>
            </w:r>
          </w:p>
        </w:tc>
      </w:tr>
      <w:tr w:rsidR="00B26348" w14:paraId="05148D7B" w14:textId="77777777">
        <w:tc>
          <w:tcPr>
            <w:tcW w:w="5256" w:type="dxa"/>
          </w:tcPr>
          <w:p w14:paraId="42F12837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38A09F85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7480E9AA" w14:textId="77777777">
        <w:tc>
          <w:tcPr>
            <w:tcW w:w="5256" w:type="dxa"/>
          </w:tcPr>
          <w:p w14:paraId="00846B33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731129E3" w14:textId="77777777" w:rsidR="00B26348" w:rsidRDefault="00000000">
            <w:r>
              <w:t>○ Stepped on object</w:t>
            </w:r>
          </w:p>
        </w:tc>
      </w:tr>
      <w:tr w:rsidR="00B26348" w14:paraId="33D560DD" w14:textId="77777777">
        <w:tc>
          <w:tcPr>
            <w:tcW w:w="5256" w:type="dxa"/>
          </w:tcPr>
          <w:p w14:paraId="10912269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2AE1CF2B" w14:textId="77777777" w:rsidR="00B26348" w:rsidRDefault="00000000">
            <w:r>
              <w:t>○ Struck against moving object or equipment</w:t>
            </w:r>
          </w:p>
        </w:tc>
      </w:tr>
      <w:tr w:rsidR="00B26348" w14:paraId="50A723D0" w14:textId="77777777">
        <w:tc>
          <w:tcPr>
            <w:tcW w:w="5256" w:type="dxa"/>
          </w:tcPr>
          <w:p w14:paraId="1BF1D9A0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283692B6" w14:textId="77777777" w:rsidR="00B26348" w:rsidRDefault="00000000">
            <w:r>
              <w:t>○ Struck against object or equipment</w:t>
            </w:r>
          </w:p>
        </w:tc>
      </w:tr>
      <w:tr w:rsidR="00B26348" w14:paraId="04B5C4C3" w14:textId="77777777">
        <w:tc>
          <w:tcPr>
            <w:tcW w:w="5256" w:type="dxa"/>
          </w:tcPr>
          <w:p w14:paraId="3715B848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574B7434" w14:textId="77777777" w:rsidR="00B26348" w:rsidRDefault="00000000">
            <w:r>
              <w:t>○ Struck against stationary object or equipment</w:t>
            </w:r>
          </w:p>
        </w:tc>
      </w:tr>
      <w:tr w:rsidR="00B26348" w14:paraId="79E0A481" w14:textId="77777777">
        <w:tc>
          <w:tcPr>
            <w:tcW w:w="5256" w:type="dxa"/>
          </w:tcPr>
          <w:p w14:paraId="4C4A2676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53B24A7E" w14:textId="77777777" w:rsidR="00B26348" w:rsidRDefault="00000000">
            <w:r>
              <w:t>○ Struck by</w:t>
            </w:r>
          </w:p>
        </w:tc>
      </w:tr>
      <w:tr w:rsidR="00B26348" w14:paraId="268C8A10" w14:textId="77777777">
        <w:tc>
          <w:tcPr>
            <w:tcW w:w="5256" w:type="dxa"/>
          </w:tcPr>
          <w:p w14:paraId="3A13D5CF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25FE443C" w14:textId="77777777" w:rsidR="00B26348" w:rsidRDefault="00000000">
            <w:r>
              <w:t>○ Struck by discharged or flying object</w:t>
            </w:r>
          </w:p>
        </w:tc>
      </w:tr>
      <w:tr w:rsidR="00B26348" w14:paraId="5A19B986" w14:textId="77777777">
        <w:tc>
          <w:tcPr>
            <w:tcW w:w="5256" w:type="dxa"/>
          </w:tcPr>
          <w:p w14:paraId="78996099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2F1BD727" w14:textId="77777777" w:rsidR="00B26348" w:rsidRDefault="00000000">
            <w:r>
              <w:t>○ Struck by falling object or equipment</w:t>
            </w:r>
          </w:p>
        </w:tc>
      </w:tr>
      <w:tr w:rsidR="00B26348" w14:paraId="77FC57EB" w14:textId="77777777">
        <w:tc>
          <w:tcPr>
            <w:tcW w:w="5256" w:type="dxa"/>
          </w:tcPr>
          <w:p w14:paraId="27EF3906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1F6B71E0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07E36528" w14:textId="77777777">
        <w:tc>
          <w:tcPr>
            <w:tcW w:w="5256" w:type="dxa"/>
          </w:tcPr>
          <w:p w14:paraId="26C5BF65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0B4C4443" w14:textId="77777777" w:rsidR="00B26348" w:rsidRDefault="00000000">
            <w:r>
              <w:t>○ Struck by object or equipment</w:t>
            </w:r>
          </w:p>
        </w:tc>
      </w:tr>
      <w:tr w:rsidR="00B26348" w14:paraId="1C6BCA6B" w14:textId="77777777">
        <w:tc>
          <w:tcPr>
            <w:tcW w:w="5256" w:type="dxa"/>
          </w:tcPr>
          <w:p w14:paraId="39AC6674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25E34F74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2A651BA1" w14:textId="77777777">
        <w:tc>
          <w:tcPr>
            <w:tcW w:w="5256" w:type="dxa"/>
          </w:tcPr>
          <w:p w14:paraId="6E4123F7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540DA44E" w14:textId="77777777" w:rsidR="00B26348" w:rsidRDefault="00000000">
            <w:r>
              <w:t>○ Struck by or caught in swinging door or gate</w:t>
            </w:r>
          </w:p>
        </w:tc>
      </w:tr>
      <w:tr w:rsidR="00B26348" w14:paraId="34AE5396" w14:textId="77777777">
        <w:tc>
          <w:tcPr>
            <w:tcW w:w="5256" w:type="dxa"/>
          </w:tcPr>
          <w:p w14:paraId="03E1BA6C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05B966ED" w14:textId="77777777" w:rsidR="00B26348" w:rsidRDefault="00000000">
            <w:r>
              <w:t>○ Struck by powered vehicle - nontransport</w:t>
            </w:r>
          </w:p>
        </w:tc>
      </w:tr>
      <w:tr w:rsidR="00B26348" w14:paraId="28D70564" w14:textId="77777777">
        <w:tc>
          <w:tcPr>
            <w:tcW w:w="5256" w:type="dxa"/>
          </w:tcPr>
          <w:p w14:paraId="1EC971E5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31230DD9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1AE6A07D" w14:textId="77777777">
        <w:tc>
          <w:tcPr>
            <w:tcW w:w="5256" w:type="dxa"/>
          </w:tcPr>
          <w:p w14:paraId="5BF692B6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1D67319A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78A4F25A" w14:textId="77777777">
        <w:tc>
          <w:tcPr>
            <w:tcW w:w="5256" w:type="dxa"/>
          </w:tcPr>
          <w:p w14:paraId="1CA79016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634F6A11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39181FBC" w14:textId="77777777">
        <w:tc>
          <w:tcPr>
            <w:tcW w:w="5256" w:type="dxa"/>
          </w:tcPr>
          <w:p w14:paraId="6AF26147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6F8AC0EC" w14:textId="77777777" w:rsidR="00B26348" w:rsidRDefault="00000000">
            <w:r>
              <w:t>○ Struck by thrown object - unintentional injury</w:t>
            </w:r>
          </w:p>
        </w:tc>
      </w:tr>
      <w:tr w:rsidR="00B26348" w14:paraId="75474031" w14:textId="77777777">
        <w:tc>
          <w:tcPr>
            <w:tcW w:w="5256" w:type="dxa"/>
          </w:tcPr>
          <w:p w14:paraId="6D864ED4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548B0B8F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7E279B71" w14:textId="77777777">
        <w:tc>
          <w:tcPr>
            <w:tcW w:w="5256" w:type="dxa"/>
          </w:tcPr>
          <w:p w14:paraId="4976906F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648FDD3F" w14:textId="77777777" w:rsidR="00B26348" w:rsidRDefault="00000000">
            <w:r>
              <w:t>○ Exposure to Harmful Substances or Environments</w:t>
            </w:r>
          </w:p>
        </w:tc>
      </w:tr>
      <w:tr w:rsidR="00B26348" w14:paraId="066192FE" w14:textId="77777777">
        <w:tc>
          <w:tcPr>
            <w:tcW w:w="5256" w:type="dxa"/>
          </w:tcPr>
          <w:p w14:paraId="50832AEC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531276BA" w14:textId="77777777" w:rsidR="00B26348" w:rsidRDefault="00000000">
            <w:r>
              <w:t>○ Contact with cold objects or substances</w:t>
            </w:r>
          </w:p>
        </w:tc>
      </w:tr>
      <w:tr w:rsidR="00B26348" w14:paraId="2953BCB0" w14:textId="77777777">
        <w:tc>
          <w:tcPr>
            <w:tcW w:w="5256" w:type="dxa"/>
          </w:tcPr>
          <w:p w14:paraId="6850D072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7F598BC3" w14:textId="77777777" w:rsidR="00B26348" w:rsidRDefault="00000000">
            <w:r>
              <w:t>○ Depletion of oxygen</w:t>
            </w:r>
          </w:p>
        </w:tc>
      </w:tr>
      <w:tr w:rsidR="00B26348" w14:paraId="7C6B4246" w14:textId="77777777">
        <w:tc>
          <w:tcPr>
            <w:tcW w:w="5256" w:type="dxa"/>
          </w:tcPr>
          <w:p w14:paraId="0C7A87BA" w14:textId="77777777" w:rsidR="00B26348" w:rsidRDefault="00000000">
            <w:r>
              <w:t>○ Direct exposure to electricity</w:t>
            </w:r>
          </w:p>
        </w:tc>
        <w:tc>
          <w:tcPr>
            <w:tcW w:w="5256" w:type="dxa"/>
          </w:tcPr>
          <w:p w14:paraId="53B5B19A" w14:textId="77777777" w:rsidR="00B26348" w:rsidRDefault="00000000">
            <w:r>
              <w:t>○ Direct exposure to electricity, 220 volts or less</w:t>
            </w:r>
          </w:p>
        </w:tc>
      </w:tr>
      <w:tr w:rsidR="00B26348" w14:paraId="33B27D8C" w14:textId="77777777">
        <w:tc>
          <w:tcPr>
            <w:tcW w:w="5256" w:type="dxa"/>
          </w:tcPr>
          <w:p w14:paraId="39DA75C2" w14:textId="77777777" w:rsidR="00B26348" w:rsidRDefault="00000000">
            <w:r>
              <w:t>○ Direct exposure to electricity, greater than 220 volts</w:t>
            </w:r>
          </w:p>
        </w:tc>
        <w:tc>
          <w:tcPr>
            <w:tcW w:w="5256" w:type="dxa"/>
          </w:tcPr>
          <w:p w14:paraId="0CE476E9" w14:textId="77777777" w:rsidR="00B26348" w:rsidRDefault="00000000">
            <w:r>
              <w:t>○ Exposure through intact skin, eyes, or other exposed tissue</w:t>
            </w:r>
          </w:p>
        </w:tc>
      </w:tr>
      <w:tr w:rsidR="00B26348" w14:paraId="49D8D40F" w14:textId="77777777">
        <w:tc>
          <w:tcPr>
            <w:tcW w:w="5256" w:type="dxa"/>
          </w:tcPr>
          <w:p w14:paraId="6187207A" w14:textId="77777777" w:rsidR="00B26348" w:rsidRDefault="00000000">
            <w:r>
              <w:t>○ Exposure through medical injection</w:t>
            </w:r>
          </w:p>
        </w:tc>
        <w:tc>
          <w:tcPr>
            <w:tcW w:w="5256" w:type="dxa"/>
          </w:tcPr>
          <w:p w14:paraId="17F5C024" w14:textId="77777777" w:rsidR="00B26348" w:rsidRDefault="00000000">
            <w:r>
              <w:t>○ Exposure through scratch or other open wound</w:t>
            </w:r>
          </w:p>
        </w:tc>
      </w:tr>
      <w:tr w:rsidR="00B26348" w14:paraId="0FBF9A36" w14:textId="77777777">
        <w:tc>
          <w:tcPr>
            <w:tcW w:w="5256" w:type="dxa"/>
          </w:tcPr>
          <w:p w14:paraId="1E4C1905" w14:textId="77777777" w:rsidR="00B26348" w:rsidRDefault="00000000">
            <w:r>
              <w:t>○ Exposure through unintentional needlestick or sharp injury</w:t>
            </w:r>
          </w:p>
        </w:tc>
        <w:tc>
          <w:tcPr>
            <w:tcW w:w="5256" w:type="dxa"/>
          </w:tcPr>
          <w:p w14:paraId="686898ED" w14:textId="77777777" w:rsidR="00B26348" w:rsidRDefault="00000000">
            <w:r>
              <w:t>○ Exposure to air and water pressure change</w:t>
            </w:r>
          </w:p>
        </w:tc>
      </w:tr>
      <w:tr w:rsidR="00B26348" w14:paraId="62DC84D8" w14:textId="77777777">
        <w:tc>
          <w:tcPr>
            <w:tcW w:w="5256" w:type="dxa"/>
          </w:tcPr>
          <w:p w14:paraId="448BC27D" w14:textId="77777777" w:rsidR="00B26348" w:rsidRDefault="00000000">
            <w:r>
              <w:t>○ Exposure to change in air pressure</w:t>
            </w:r>
          </w:p>
        </w:tc>
        <w:tc>
          <w:tcPr>
            <w:tcW w:w="5256" w:type="dxa"/>
          </w:tcPr>
          <w:p w14:paraId="40B10A14" w14:textId="77777777" w:rsidR="00B26348" w:rsidRDefault="00000000">
            <w:r>
              <w:t>○ Exposure to change in water pressure</w:t>
            </w:r>
          </w:p>
        </w:tc>
      </w:tr>
      <w:tr w:rsidR="00B26348" w14:paraId="6CAA757C" w14:textId="77777777">
        <w:tc>
          <w:tcPr>
            <w:tcW w:w="5256" w:type="dxa"/>
          </w:tcPr>
          <w:p w14:paraId="40E13BAB" w14:textId="77777777" w:rsidR="00B26348" w:rsidRDefault="00000000">
            <w:r>
              <w:t>○ Exposure to electricity</w:t>
            </w:r>
          </w:p>
        </w:tc>
        <w:tc>
          <w:tcPr>
            <w:tcW w:w="5256" w:type="dxa"/>
          </w:tcPr>
          <w:p w14:paraId="1BBAE9DD" w14:textId="77777777" w:rsidR="00B26348" w:rsidRDefault="00000000">
            <w:r>
              <w:t>○ Exposure to environmental cold</w:t>
            </w:r>
          </w:p>
        </w:tc>
      </w:tr>
      <w:tr w:rsidR="00B26348" w14:paraId="70F471D4" w14:textId="77777777">
        <w:tc>
          <w:tcPr>
            <w:tcW w:w="5256" w:type="dxa"/>
          </w:tcPr>
          <w:p w14:paraId="626A0AB5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1929BAEA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3A8905FA" w14:textId="77777777">
        <w:tc>
          <w:tcPr>
            <w:tcW w:w="5256" w:type="dxa"/>
          </w:tcPr>
          <w:p w14:paraId="6CBFD583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166EFA67" w14:textId="77777777" w:rsidR="00B26348" w:rsidRDefault="00000000">
            <w:r>
              <w:t>○ Exposure to light and other radiation</w:t>
            </w:r>
          </w:p>
        </w:tc>
      </w:tr>
      <w:tr w:rsidR="00B26348" w14:paraId="7EE35A4D" w14:textId="77777777">
        <w:tc>
          <w:tcPr>
            <w:tcW w:w="5256" w:type="dxa"/>
          </w:tcPr>
          <w:p w14:paraId="35B72961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4EBB34BF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7FA405C4" w14:textId="77777777">
        <w:tc>
          <w:tcPr>
            <w:tcW w:w="5256" w:type="dxa"/>
          </w:tcPr>
          <w:p w14:paraId="730C30C8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35B86FC1" w14:textId="77777777" w:rsidR="00B26348" w:rsidRDefault="00000000">
            <w:r>
              <w:t>○ Exposure to other radiation</w:t>
            </w:r>
          </w:p>
        </w:tc>
      </w:tr>
      <w:tr w:rsidR="00B26348" w14:paraId="3CB1E433" w14:textId="77777777">
        <w:tc>
          <w:tcPr>
            <w:tcW w:w="5256" w:type="dxa"/>
          </w:tcPr>
          <w:p w14:paraId="527E3B6B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4FBA6497" w14:textId="77777777" w:rsidR="00B26348" w:rsidRDefault="00000000">
            <w:r>
              <w:t>○ Exposure to radiation and noise</w:t>
            </w:r>
          </w:p>
        </w:tc>
      </w:tr>
      <w:tr w:rsidR="00B26348" w14:paraId="56653F45" w14:textId="77777777">
        <w:tc>
          <w:tcPr>
            <w:tcW w:w="5256" w:type="dxa"/>
          </w:tcPr>
          <w:p w14:paraId="0F8C4F39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14C7F741" w14:textId="77777777" w:rsidR="00B26348" w:rsidRDefault="00000000">
            <w:r>
              <w:t>○ Indirect exposure to electricity</w:t>
            </w:r>
          </w:p>
        </w:tc>
      </w:tr>
      <w:tr w:rsidR="00B26348" w14:paraId="47DE43F5" w14:textId="77777777">
        <w:tc>
          <w:tcPr>
            <w:tcW w:w="5256" w:type="dxa"/>
          </w:tcPr>
          <w:p w14:paraId="05391EEC" w14:textId="77777777" w:rsidR="00B26348" w:rsidRDefault="00000000">
            <w:r>
              <w:t>○ Indirect exposure to electricity, 220 volts or less</w:t>
            </w:r>
          </w:p>
        </w:tc>
        <w:tc>
          <w:tcPr>
            <w:tcW w:w="5256" w:type="dxa"/>
          </w:tcPr>
          <w:p w14:paraId="7B6409F0" w14:textId="77777777" w:rsidR="00B26348" w:rsidRDefault="00000000">
            <w:r>
              <w:t>○ Indirect exposure to electricity, greater than 220 volts</w:t>
            </w:r>
          </w:p>
        </w:tc>
      </w:tr>
      <w:tr w:rsidR="00B26348" w14:paraId="203A2E09" w14:textId="77777777">
        <w:tc>
          <w:tcPr>
            <w:tcW w:w="5256" w:type="dxa"/>
          </w:tcPr>
          <w:p w14:paraId="34E1ECF0" w14:textId="77777777" w:rsidR="00B26348" w:rsidRDefault="00000000">
            <w:r>
              <w:t>○ Ingestion of harmful substance</w:t>
            </w:r>
          </w:p>
        </w:tc>
        <w:tc>
          <w:tcPr>
            <w:tcW w:w="5256" w:type="dxa"/>
          </w:tcPr>
          <w:p w14:paraId="5A4B9258" w14:textId="77777777" w:rsidR="00B26348" w:rsidRDefault="00000000">
            <w:r>
              <w:t>○ Inhalation of harmful substance</w:t>
            </w:r>
          </w:p>
        </w:tc>
      </w:tr>
      <w:tr w:rsidR="00B26348" w14:paraId="60BBFDAF" w14:textId="77777777">
        <w:tc>
          <w:tcPr>
            <w:tcW w:w="5256" w:type="dxa"/>
          </w:tcPr>
          <w:p w14:paraId="7304D09B" w14:textId="77777777" w:rsidR="00B26348" w:rsidRDefault="00000000">
            <w:r>
              <w:t>○ Inhalation of harmful substance - multiple episodes</w:t>
            </w:r>
          </w:p>
        </w:tc>
        <w:tc>
          <w:tcPr>
            <w:tcW w:w="5256" w:type="dxa"/>
          </w:tcPr>
          <w:p w14:paraId="1AC3B323" w14:textId="77777777" w:rsidR="00B26348" w:rsidRDefault="00000000">
            <w:r>
              <w:t>○ Inhalation of harmful substance - single episode</w:t>
            </w:r>
          </w:p>
        </w:tc>
      </w:tr>
      <w:tr w:rsidR="00B26348" w14:paraId="09CD2DBA" w14:textId="77777777">
        <w:tc>
          <w:tcPr>
            <w:tcW w:w="5256" w:type="dxa"/>
          </w:tcPr>
          <w:p w14:paraId="270016B7" w14:textId="77777777" w:rsidR="00B26348" w:rsidRDefault="00000000">
            <w:r>
              <w:t>○ Multiple types of exposures through skin, eyes, or other exposed tissue</w:t>
            </w:r>
          </w:p>
        </w:tc>
        <w:tc>
          <w:tcPr>
            <w:tcW w:w="5256" w:type="dxa"/>
          </w:tcPr>
          <w:p w14:paraId="497432C9" w14:textId="77777777" w:rsidR="00B26348" w:rsidRDefault="00000000">
            <w:r>
              <w:t>○ Nonmedical use of drugs or alcohol - unintentional overdose</w:t>
            </w:r>
          </w:p>
        </w:tc>
      </w:tr>
      <w:tr w:rsidR="00B26348" w14:paraId="33F8374D" w14:textId="77777777">
        <w:tc>
          <w:tcPr>
            <w:tcW w:w="5256" w:type="dxa"/>
          </w:tcPr>
          <w:p w14:paraId="1F5FF0D8" w14:textId="77777777" w:rsidR="00B26348" w:rsidRDefault="00000000">
            <w:r>
              <w:t>○ Repeated exposure to noise</w:t>
            </w:r>
          </w:p>
        </w:tc>
        <w:tc>
          <w:tcPr>
            <w:tcW w:w="5256" w:type="dxa"/>
          </w:tcPr>
          <w:p w14:paraId="3EA751C1" w14:textId="77777777" w:rsidR="00B26348" w:rsidRDefault="00000000">
            <w:r>
              <w:t>○ Single, brief exposure to noise</w:t>
            </w:r>
          </w:p>
        </w:tc>
      </w:tr>
      <w:tr w:rsidR="00B26348" w14:paraId="703B0620" w14:textId="77777777">
        <w:tc>
          <w:tcPr>
            <w:tcW w:w="5256" w:type="dxa"/>
          </w:tcPr>
          <w:p w14:paraId="546E44D0" w14:textId="77777777" w:rsidR="00B26348" w:rsidRDefault="00000000">
            <w:r>
              <w:t>○ Single, prolonged exposure to noise</w:t>
            </w:r>
          </w:p>
        </w:tc>
        <w:tc>
          <w:tcPr>
            <w:tcW w:w="5256" w:type="dxa"/>
          </w:tcPr>
          <w:p w14:paraId="2552B01D" w14:textId="77777777" w:rsidR="00B26348" w:rsidRDefault="00000000">
            <w:r>
              <w:t>○ Falls, Slips &amp; Trips</w:t>
            </w:r>
          </w:p>
        </w:tc>
      </w:tr>
      <w:tr w:rsidR="00B26348" w14:paraId="33F0AAE7" w14:textId="77777777">
        <w:tc>
          <w:tcPr>
            <w:tcW w:w="5256" w:type="dxa"/>
          </w:tcPr>
          <w:p w14:paraId="2366DF4E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3C91798B" w14:textId="77777777" w:rsidR="00B26348" w:rsidRDefault="00000000">
            <w:r>
              <w:t>○ Fall on same level due to slipping</w:t>
            </w:r>
          </w:p>
        </w:tc>
      </w:tr>
      <w:tr w:rsidR="00B26348" w14:paraId="4E7940C2" w14:textId="77777777">
        <w:tc>
          <w:tcPr>
            <w:tcW w:w="5256" w:type="dxa"/>
          </w:tcPr>
          <w:p w14:paraId="32D93EDA" w14:textId="77777777" w:rsidR="00B26348" w:rsidRDefault="00000000">
            <w:r>
              <w:t>○ Fall on same level due to tripping</w:t>
            </w:r>
          </w:p>
        </w:tc>
        <w:tc>
          <w:tcPr>
            <w:tcW w:w="5256" w:type="dxa"/>
          </w:tcPr>
          <w:p w14:paraId="534D105A" w14:textId="77777777" w:rsidR="00B26348" w:rsidRDefault="00000000">
            <w:r>
              <w:t>○ Fall on same level due to tripping on uneven surface</w:t>
            </w:r>
          </w:p>
        </w:tc>
      </w:tr>
      <w:tr w:rsidR="00B26348" w14:paraId="35E6AB3F" w14:textId="77777777">
        <w:tc>
          <w:tcPr>
            <w:tcW w:w="5256" w:type="dxa"/>
          </w:tcPr>
          <w:p w14:paraId="1CB63A2E" w14:textId="77777777" w:rsidR="00B26348" w:rsidRDefault="00000000">
            <w:r>
              <w:t>○ Fall on same level due to tripping over an object</w:t>
            </w:r>
          </w:p>
        </w:tc>
        <w:tc>
          <w:tcPr>
            <w:tcW w:w="5256" w:type="dxa"/>
          </w:tcPr>
          <w:p w14:paraId="15E2B92D" w14:textId="77777777" w:rsidR="00B26348" w:rsidRDefault="00000000">
            <w:r>
              <w:t>○ Fall on same level due to tripping over self</w:t>
            </w:r>
          </w:p>
        </w:tc>
      </w:tr>
      <w:tr w:rsidR="00B26348" w14:paraId="3C82D1AF" w14:textId="77777777">
        <w:tc>
          <w:tcPr>
            <w:tcW w:w="5256" w:type="dxa"/>
          </w:tcPr>
          <w:p w14:paraId="6D4456B1" w14:textId="77777777" w:rsidR="00B26348" w:rsidRDefault="00000000">
            <w:r>
              <w:t>○ Fall on same level while climbing stairs, steps, or curbs</w:t>
            </w:r>
          </w:p>
        </w:tc>
        <w:tc>
          <w:tcPr>
            <w:tcW w:w="5256" w:type="dxa"/>
          </w:tcPr>
          <w:p w14:paraId="71BEB717" w14:textId="77777777" w:rsidR="00B26348" w:rsidRDefault="00000000">
            <w:r>
              <w:t>○ Lower level fall</w:t>
            </w:r>
          </w:p>
        </w:tc>
      </w:tr>
      <w:tr w:rsidR="00B26348" w14:paraId="729275DB" w14:textId="77777777">
        <w:tc>
          <w:tcPr>
            <w:tcW w:w="5256" w:type="dxa"/>
          </w:tcPr>
          <w:p w14:paraId="01B308CF" w14:textId="77777777" w:rsidR="00B26348" w:rsidRDefault="00000000">
            <w:r>
              <w:t>○ Fall from collapsing structure or equipment</w:t>
            </w:r>
          </w:p>
        </w:tc>
        <w:tc>
          <w:tcPr>
            <w:tcW w:w="5256" w:type="dxa"/>
          </w:tcPr>
          <w:p w14:paraId="4C65A5B2" w14:textId="77777777" w:rsidR="00B26348" w:rsidRDefault="00000000">
            <w:r>
              <w:t>○ Fall or jump curtailed by personal fall arrest system</w:t>
            </w:r>
          </w:p>
        </w:tc>
      </w:tr>
      <w:tr w:rsidR="00B26348" w14:paraId="019E510B" w14:textId="77777777">
        <w:tc>
          <w:tcPr>
            <w:tcW w:w="5256" w:type="dxa"/>
          </w:tcPr>
          <w:p w14:paraId="77C03B61" w14:textId="77777777" w:rsidR="00B26348" w:rsidRDefault="00000000">
            <w:r>
              <w:t>○ Fall through surface or existing opening</w:t>
            </w:r>
          </w:p>
        </w:tc>
        <w:tc>
          <w:tcPr>
            <w:tcW w:w="5256" w:type="dxa"/>
          </w:tcPr>
          <w:p w14:paraId="24B2FCF0" w14:textId="77777777" w:rsidR="00B26348" w:rsidRDefault="00000000">
            <w:r>
              <w:t>○ Jump from collapsing structure or equipment</w:t>
            </w:r>
          </w:p>
        </w:tc>
      </w:tr>
      <w:tr w:rsidR="00B26348" w14:paraId="08056FCD" w14:textId="77777777">
        <w:tc>
          <w:tcPr>
            <w:tcW w:w="5256" w:type="dxa"/>
          </w:tcPr>
          <w:p w14:paraId="3197BBE8" w14:textId="77777777" w:rsidR="00B26348" w:rsidRDefault="00000000">
            <w:r>
              <w:t>○ Jumps to lower level</w:t>
            </w:r>
          </w:p>
        </w:tc>
        <w:tc>
          <w:tcPr>
            <w:tcW w:w="5256" w:type="dxa"/>
          </w:tcPr>
          <w:p w14:paraId="251093DE" w14:textId="77777777" w:rsidR="00B26348" w:rsidRDefault="00000000">
            <w:r>
              <w:t>○ Other fall to lower level</w:t>
            </w:r>
          </w:p>
        </w:tc>
      </w:tr>
      <w:tr w:rsidR="00B26348" w14:paraId="35CCCC4E" w14:textId="77777777">
        <w:tc>
          <w:tcPr>
            <w:tcW w:w="5256" w:type="dxa"/>
          </w:tcPr>
          <w:p w14:paraId="539EB385" w14:textId="77777777" w:rsidR="00B26348" w:rsidRDefault="00000000">
            <w:r>
              <w:t>○ Slip Trip</w:t>
            </w:r>
          </w:p>
        </w:tc>
        <w:tc>
          <w:tcPr>
            <w:tcW w:w="5256" w:type="dxa"/>
          </w:tcPr>
          <w:p w14:paraId="0A59E5AD" w14:textId="77777777" w:rsidR="00B26348" w:rsidRDefault="00000000">
            <w:r>
              <w:t>○ Slip on substance without fall</w:t>
            </w:r>
          </w:p>
        </w:tc>
      </w:tr>
      <w:tr w:rsidR="00B26348" w14:paraId="75262CA2" w14:textId="77777777">
        <w:tc>
          <w:tcPr>
            <w:tcW w:w="5256" w:type="dxa"/>
          </w:tcPr>
          <w:p w14:paraId="0CC6977E" w14:textId="77777777" w:rsidR="00B26348" w:rsidRDefault="00000000">
            <w:r>
              <w:t>○ Slip on vehicle without fall - nontransport</w:t>
            </w:r>
          </w:p>
        </w:tc>
        <w:tc>
          <w:tcPr>
            <w:tcW w:w="5256" w:type="dxa"/>
          </w:tcPr>
          <w:p w14:paraId="39AE775E" w14:textId="77777777" w:rsidR="00B26348" w:rsidRDefault="00000000">
            <w:r>
              <w:t>○ Slip or trip without fall</w:t>
            </w:r>
          </w:p>
        </w:tc>
      </w:tr>
      <w:tr w:rsidR="00B26348" w14:paraId="04979F02" w14:textId="77777777">
        <w:tc>
          <w:tcPr>
            <w:tcW w:w="5256" w:type="dxa"/>
          </w:tcPr>
          <w:p w14:paraId="548B3ABC" w14:textId="77777777" w:rsidR="00B26348" w:rsidRDefault="00000000">
            <w:r>
              <w:t>○ Trip from stepping into a hole without fall</w:t>
            </w:r>
          </w:p>
        </w:tc>
        <w:tc>
          <w:tcPr>
            <w:tcW w:w="5256" w:type="dxa"/>
          </w:tcPr>
          <w:p w14:paraId="7C59301C" w14:textId="77777777" w:rsidR="00B26348" w:rsidRDefault="00000000">
            <w:r>
              <w:t>○ Trip on uneven surface without fall</w:t>
            </w:r>
          </w:p>
        </w:tc>
      </w:tr>
      <w:tr w:rsidR="00B26348" w14:paraId="01412223" w14:textId="77777777">
        <w:tc>
          <w:tcPr>
            <w:tcW w:w="5256" w:type="dxa"/>
          </w:tcPr>
          <w:p w14:paraId="47BBB484" w14:textId="77777777" w:rsidR="00B26348" w:rsidRDefault="00000000">
            <w:r>
              <w:t>○ Trip on vehicle without fall - nontransport</w:t>
            </w:r>
          </w:p>
        </w:tc>
        <w:tc>
          <w:tcPr>
            <w:tcW w:w="5256" w:type="dxa"/>
          </w:tcPr>
          <w:p w14:paraId="07090CEA" w14:textId="77777777" w:rsidR="00B26348" w:rsidRDefault="00000000">
            <w:r>
              <w:t>○ Trip over an object without fall</w:t>
            </w:r>
          </w:p>
        </w:tc>
      </w:tr>
      <w:tr w:rsidR="00B26348" w14:paraId="1C96ADF3" w14:textId="77777777">
        <w:tc>
          <w:tcPr>
            <w:tcW w:w="5256" w:type="dxa"/>
          </w:tcPr>
          <w:p w14:paraId="3AC743E0" w14:textId="77777777" w:rsidR="00B26348" w:rsidRDefault="00000000">
            <w:r>
              <w:t>○ Trip over self without fall</w:t>
            </w:r>
          </w:p>
        </w:tc>
        <w:tc>
          <w:tcPr>
            <w:tcW w:w="5256" w:type="dxa"/>
          </w:tcPr>
          <w:p w14:paraId="0983B3D5" w14:textId="77777777" w:rsidR="00B26348" w:rsidRDefault="00000000">
            <w:r>
              <w:t>○ Trip without fall</w:t>
            </w:r>
          </w:p>
        </w:tc>
      </w:tr>
      <w:tr w:rsidR="00B26348" w14:paraId="726466C6" w14:textId="77777777">
        <w:tc>
          <w:tcPr>
            <w:tcW w:w="5256" w:type="dxa"/>
          </w:tcPr>
          <w:p w14:paraId="5B9C0643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0BA92105" w14:textId="77777777" w:rsidR="00B26348" w:rsidRDefault="00000000">
            <w:r>
              <w:t>○ Fall while sitting</w:t>
            </w:r>
          </w:p>
        </w:tc>
      </w:tr>
      <w:tr w:rsidR="00B26348" w14:paraId="78D61B2E" w14:textId="77777777">
        <w:tc>
          <w:tcPr>
            <w:tcW w:w="5256" w:type="dxa"/>
          </w:tcPr>
          <w:p w14:paraId="10C7AF58" w14:textId="77777777" w:rsidR="00B26348" w:rsidRDefault="00000000">
            <w:r>
              <w:t>○ Fires &amp; Explosions</w:t>
            </w:r>
          </w:p>
        </w:tc>
        <w:tc>
          <w:tcPr>
            <w:tcW w:w="5256" w:type="dxa"/>
          </w:tcPr>
          <w:p w14:paraId="579E8EB8" w14:textId="77777777" w:rsidR="00B26348" w:rsidRDefault="00000000">
            <w:r>
              <w:t>○ Collapsing building, structure, or structural element during fire</w:t>
            </w:r>
          </w:p>
        </w:tc>
      </w:tr>
      <w:tr w:rsidR="00B26348" w14:paraId="052E5333" w14:textId="77777777">
        <w:tc>
          <w:tcPr>
            <w:tcW w:w="5256" w:type="dxa"/>
          </w:tcPr>
          <w:p w14:paraId="48DDBAF5" w14:textId="77777777" w:rsidR="00B26348" w:rsidRDefault="00000000">
            <w:r>
              <w:t>○ Demolition or blasting explosion</w:t>
            </w:r>
          </w:p>
        </w:tc>
        <w:tc>
          <w:tcPr>
            <w:tcW w:w="5256" w:type="dxa"/>
          </w:tcPr>
          <w:p w14:paraId="7D5A1D98" w14:textId="77777777" w:rsidR="00B26348" w:rsidRDefault="00000000">
            <w:r>
              <w:t>○ Dust explosion</w:t>
            </w:r>
          </w:p>
        </w:tc>
      </w:tr>
      <w:tr w:rsidR="00B26348" w14:paraId="71F4C536" w14:textId="77777777">
        <w:tc>
          <w:tcPr>
            <w:tcW w:w="5256" w:type="dxa"/>
          </w:tcPr>
          <w:p w14:paraId="5D3A6C1F" w14:textId="77777777" w:rsidR="00B26348" w:rsidRDefault="00000000">
            <w:r>
              <w:t>○ Explosion of nonpressurized vapors, gases, or liquids</w:t>
            </w:r>
          </w:p>
        </w:tc>
        <w:tc>
          <w:tcPr>
            <w:tcW w:w="5256" w:type="dxa"/>
          </w:tcPr>
          <w:p w14:paraId="2552BBA1" w14:textId="77777777" w:rsidR="00B26348" w:rsidRDefault="00000000">
            <w:r>
              <w:t>○ Explosion of pressure vessel, piping, or tire</w:t>
            </w:r>
          </w:p>
        </w:tc>
      </w:tr>
      <w:tr w:rsidR="00B26348" w14:paraId="70CC6881" w14:textId="77777777">
        <w:tc>
          <w:tcPr>
            <w:tcW w:w="5256" w:type="dxa"/>
          </w:tcPr>
          <w:p w14:paraId="563E8B86" w14:textId="77777777" w:rsidR="00B26348" w:rsidRDefault="00000000">
            <w:r>
              <w:t>○ Explosions</w:t>
            </w:r>
          </w:p>
        </w:tc>
        <w:tc>
          <w:tcPr>
            <w:tcW w:w="5256" w:type="dxa"/>
          </w:tcPr>
          <w:p w14:paraId="387B6487" w14:textId="77777777" w:rsidR="00B26348" w:rsidRDefault="00000000">
            <w:r>
              <w:t>○ Fires</w:t>
            </w:r>
          </w:p>
        </w:tc>
      </w:tr>
      <w:tr w:rsidR="00B26348" w14:paraId="35E726F2" w14:textId="77777777">
        <w:tc>
          <w:tcPr>
            <w:tcW w:w="5256" w:type="dxa"/>
          </w:tcPr>
          <w:p w14:paraId="6CD2186B" w14:textId="77777777" w:rsidR="00B26348" w:rsidRDefault="00000000">
            <w:r>
              <w:t>○ Forest or brush fire</w:t>
            </w:r>
          </w:p>
        </w:tc>
        <w:tc>
          <w:tcPr>
            <w:tcW w:w="5256" w:type="dxa"/>
          </w:tcPr>
          <w:p w14:paraId="52FFAEF1" w14:textId="77777777" w:rsidR="00B26348" w:rsidRDefault="00000000">
            <w:r>
              <w:t>○ Ignition of clothing from controlled heat source</w:t>
            </w:r>
          </w:p>
        </w:tc>
      </w:tr>
      <w:tr w:rsidR="00B26348" w14:paraId="7CF04D30" w14:textId="77777777">
        <w:tc>
          <w:tcPr>
            <w:tcW w:w="5256" w:type="dxa"/>
          </w:tcPr>
          <w:p w14:paraId="7FCDF21E" w14:textId="77777777" w:rsidR="00B26348" w:rsidRDefault="00000000">
            <w:r>
              <w:t>○ Ignition of vapors, gases, or liquids</w:t>
            </w:r>
          </w:p>
        </w:tc>
        <w:tc>
          <w:tcPr>
            <w:tcW w:w="5256" w:type="dxa"/>
          </w:tcPr>
          <w:p w14:paraId="1ACE71CC" w14:textId="77777777" w:rsidR="00B26348" w:rsidRDefault="00000000">
            <w:r>
              <w:t>○ Other structural fire without collapse</w:t>
            </w:r>
          </w:p>
        </w:tc>
      </w:tr>
      <w:tr w:rsidR="00B26348" w14:paraId="339539AC" w14:textId="77777777">
        <w:tc>
          <w:tcPr>
            <w:tcW w:w="5256" w:type="dxa"/>
          </w:tcPr>
          <w:p w14:paraId="29CE1F7A" w14:textId="77777777" w:rsidR="00B26348" w:rsidRDefault="00000000">
            <w:r>
              <w:t>○ Small-scale (limited) fire</w:t>
            </w:r>
          </w:p>
        </w:tc>
        <w:tc>
          <w:tcPr>
            <w:tcW w:w="5256" w:type="dxa"/>
          </w:tcPr>
          <w:p w14:paraId="639A5AAB" w14:textId="77777777" w:rsidR="00B26348" w:rsidRDefault="00000000">
            <w:r>
              <w:t>○ Vehicle or machinery fire</w:t>
            </w:r>
          </w:p>
        </w:tc>
      </w:tr>
      <w:tr w:rsidR="00B26348" w14:paraId="01BE9C84" w14:textId="77777777">
        <w:tc>
          <w:tcPr>
            <w:tcW w:w="5256" w:type="dxa"/>
          </w:tcPr>
          <w:p w14:paraId="7ED2565E" w14:textId="77777777" w:rsidR="00B26348" w:rsidRDefault="00000000">
            <w:r>
              <w:t>○ Overexertion &amp; Bodily Reaction</w:t>
            </w:r>
          </w:p>
        </w:tc>
        <w:tc>
          <w:tcPr>
            <w:tcW w:w="5256" w:type="dxa"/>
          </w:tcPr>
          <w:p w14:paraId="66486103" w14:textId="77777777" w:rsidR="00B26348" w:rsidRDefault="00000000">
            <w:r>
              <w:t>○ Body positioning</w:t>
            </w:r>
          </w:p>
        </w:tc>
      </w:tr>
      <w:tr w:rsidR="00B26348" w14:paraId="43BFA687" w14:textId="77777777">
        <w:tc>
          <w:tcPr>
            <w:tcW w:w="5256" w:type="dxa"/>
          </w:tcPr>
          <w:p w14:paraId="08872110" w14:textId="77777777" w:rsidR="00B26348" w:rsidRDefault="00000000">
            <w:r>
              <w:t>○ Bending, crawling, reaching, twisting - repetitive or prolonged</w:t>
            </w:r>
          </w:p>
        </w:tc>
        <w:tc>
          <w:tcPr>
            <w:tcW w:w="5256" w:type="dxa"/>
          </w:tcPr>
          <w:p w14:paraId="430C23A1" w14:textId="77777777" w:rsidR="00B26348" w:rsidRDefault="00000000">
            <w:r>
              <w:t>○ Bending, crawling, reaching, twisting - single episode</w:t>
            </w:r>
          </w:p>
        </w:tc>
      </w:tr>
      <w:tr w:rsidR="00B26348" w14:paraId="2F00434F" w14:textId="77777777">
        <w:tc>
          <w:tcPr>
            <w:tcW w:w="5256" w:type="dxa"/>
          </w:tcPr>
          <w:p w14:paraId="2A646BCD" w14:textId="77777777" w:rsidR="00B26348" w:rsidRDefault="00000000">
            <w:r>
              <w:t>○ Boarding, alighting - excluding slip, trip, fall - repetitive or prolonged</w:t>
            </w:r>
          </w:p>
        </w:tc>
        <w:tc>
          <w:tcPr>
            <w:tcW w:w="5256" w:type="dxa"/>
          </w:tcPr>
          <w:p w14:paraId="69885A62" w14:textId="77777777" w:rsidR="00B26348" w:rsidRDefault="00000000">
            <w:r>
              <w:t>○ Boarding, alighting - excluding slip, trip, fall - single episode</w:t>
            </w:r>
          </w:p>
        </w:tc>
      </w:tr>
      <w:tr w:rsidR="00B26348" w14:paraId="140E921A" w14:textId="77777777">
        <w:tc>
          <w:tcPr>
            <w:tcW w:w="5256" w:type="dxa"/>
          </w:tcPr>
          <w:p w14:paraId="38230225" w14:textId="77777777" w:rsidR="00B26348" w:rsidRDefault="00000000">
            <w:r>
              <w:t>○ Climbing or stepping up or down - repetitive or prolonged</w:t>
            </w:r>
          </w:p>
        </w:tc>
        <w:tc>
          <w:tcPr>
            <w:tcW w:w="5256" w:type="dxa"/>
          </w:tcPr>
          <w:p w14:paraId="3216141E" w14:textId="77777777" w:rsidR="00B26348" w:rsidRDefault="00000000">
            <w:r>
              <w:t>○ Climbing or stepping up or down - single episode</w:t>
            </w:r>
          </w:p>
        </w:tc>
      </w:tr>
      <w:tr w:rsidR="00B26348" w14:paraId="5C5C767F" w14:textId="77777777">
        <w:tc>
          <w:tcPr>
            <w:tcW w:w="5256" w:type="dxa"/>
          </w:tcPr>
          <w:p w14:paraId="0E07A2B3" w14:textId="77777777" w:rsidR="00B26348" w:rsidRDefault="00000000">
            <w:r>
              <w:t>○ Kneeling, kneeling down - repetitive or prolonged</w:t>
            </w:r>
          </w:p>
        </w:tc>
        <w:tc>
          <w:tcPr>
            <w:tcW w:w="5256" w:type="dxa"/>
          </w:tcPr>
          <w:p w14:paraId="55F969CB" w14:textId="77777777" w:rsidR="00B26348" w:rsidRDefault="00000000">
            <w:r>
              <w:t>○ Kneeling, kneeling down - single episode</w:t>
            </w:r>
          </w:p>
        </w:tc>
      </w:tr>
      <w:tr w:rsidR="00B26348" w14:paraId="454850C5" w14:textId="77777777">
        <w:tc>
          <w:tcPr>
            <w:tcW w:w="5256" w:type="dxa"/>
          </w:tcPr>
          <w:p w14:paraId="623AD999" w14:textId="77777777" w:rsidR="00B26348" w:rsidRDefault="00000000">
            <w:r>
              <w:t>○ Multiple types of exertions and bodily reactions</w:t>
            </w:r>
          </w:p>
        </w:tc>
        <w:tc>
          <w:tcPr>
            <w:tcW w:w="5256" w:type="dxa"/>
          </w:tcPr>
          <w:p w14:paraId="06BABF44" w14:textId="77777777" w:rsidR="00B26348" w:rsidRDefault="00000000">
            <w:r>
              <w:t>○ Multiple types of overexertion involving outside sources</w:t>
            </w:r>
          </w:p>
        </w:tc>
      </w:tr>
      <w:tr w:rsidR="00B26348" w14:paraId="2144A975" w14:textId="77777777">
        <w:tc>
          <w:tcPr>
            <w:tcW w:w="5256" w:type="dxa"/>
          </w:tcPr>
          <w:p w14:paraId="024F70D5" w14:textId="77777777" w:rsidR="00B26348" w:rsidRDefault="00000000">
            <w:r>
              <w:t>○ Multiple types of overexertions and bodily reactions</w:t>
            </w:r>
          </w:p>
        </w:tc>
        <w:tc>
          <w:tcPr>
            <w:tcW w:w="5256" w:type="dxa"/>
          </w:tcPr>
          <w:p w14:paraId="3CA857FF" w14:textId="77777777" w:rsidR="00B26348" w:rsidRDefault="00000000">
            <w:r>
              <w:t>○ Multiple types of repetitive motions</w:t>
            </w:r>
          </w:p>
        </w:tc>
      </w:tr>
      <w:tr w:rsidR="00B26348" w14:paraId="156E6BF2" w14:textId="77777777">
        <w:tc>
          <w:tcPr>
            <w:tcW w:w="5256" w:type="dxa"/>
          </w:tcPr>
          <w:p w14:paraId="6225B37C" w14:textId="77777777" w:rsidR="00B26348" w:rsidRDefault="00000000">
            <w:r>
              <w:t>○ Overexertion</w:t>
            </w:r>
          </w:p>
        </w:tc>
        <w:tc>
          <w:tcPr>
            <w:tcW w:w="5256" w:type="dxa"/>
          </w:tcPr>
          <w:p w14:paraId="5B638EE9" w14:textId="77777777" w:rsidR="00B26348" w:rsidRDefault="00000000">
            <w:r>
              <w:t>○ Other exertions or bodily reactions</w:t>
            </w:r>
          </w:p>
        </w:tc>
      </w:tr>
      <w:tr w:rsidR="00B26348" w14:paraId="5CAEDF44" w14:textId="77777777">
        <w:tc>
          <w:tcPr>
            <w:tcW w:w="5256" w:type="dxa"/>
          </w:tcPr>
          <w:p w14:paraId="482FDA96" w14:textId="77777777" w:rsidR="00B26348" w:rsidRDefault="00000000">
            <w:r>
              <w:t>○ Overexertion in catching - multiple episodes</w:t>
            </w:r>
          </w:p>
        </w:tc>
        <w:tc>
          <w:tcPr>
            <w:tcW w:w="5256" w:type="dxa"/>
          </w:tcPr>
          <w:p w14:paraId="6EE184C1" w14:textId="77777777" w:rsidR="00B26348" w:rsidRDefault="00000000">
            <w:r>
              <w:t>○ Overexertion in catching - single episode</w:t>
            </w:r>
          </w:p>
        </w:tc>
      </w:tr>
      <w:tr w:rsidR="00B26348" w14:paraId="33B3EC3C" w14:textId="77777777">
        <w:tc>
          <w:tcPr>
            <w:tcW w:w="5256" w:type="dxa"/>
          </w:tcPr>
          <w:p w14:paraId="3BB816FC" w14:textId="77777777" w:rsidR="00B26348" w:rsidRDefault="00000000">
            <w:r>
              <w:t>○ Overexertion in holding, carrying, or wielding</w:t>
            </w:r>
          </w:p>
        </w:tc>
        <w:tc>
          <w:tcPr>
            <w:tcW w:w="5256" w:type="dxa"/>
          </w:tcPr>
          <w:p w14:paraId="20568EE0" w14:textId="77777777" w:rsidR="00B26348" w:rsidRDefault="00000000">
            <w:r>
              <w:t>○ Overexertion in holding, carrying, or wielding - multiple episodes</w:t>
            </w:r>
          </w:p>
        </w:tc>
      </w:tr>
      <w:tr w:rsidR="00B26348" w14:paraId="728180E6" w14:textId="77777777">
        <w:tc>
          <w:tcPr>
            <w:tcW w:w="5256" w:type="dxa"/>
          </w:tcPr>
          <w:p w14:paraId="187A90DE" w14:textId="77777777" w:rsidR="00B26348" w:rsidRDefault="00000000">
            <w:r>
              <w:t>○ Overexertion in holding, carrying, or wielding - single episode</w:t>
            </w:r>
          </w:p>
        </w:tc>
        <w:tc>
          <w:tcPr>
            <w:tcW w:w="5256" w:type="dxa"/>
          </w:tcPr>
          <w:p w14:paraId="31144AAC" w14:textId="77777777" w:rsidR="00B26348" w:rsidRDefault="00000000">
            <w:r>
              <w:t>○ Overexertion in lifting - multiple episodes</w:t>
            </w:r>
          </w:p>
        </w:tc>
      </w:tr>
      <w:tr w:rsidR="00B26348" w14:paraId="50478B50" w14:textId="77777777">
        <w:tc>
          <w:tcPr>
            <w:tcW w:w="5256" w:type="dxa"/>
          </w:tcPr>
          <w:p w14:paraId="6D3ADE47" w14:textId="77777777" w:rsidR="00B26348" w:rsidRDefault="00000000">
            <w:r>
              <w:t>○ Overexertion in lifting - single episode</w:t>
            </w:r>
          </w:p>
        </w:tc>
        <w:tc>
          <w:tcPr>
            <w:tcW w:w="5256" w:type="dxa"/>
          </w:tcPr>
          <w:p w14:paraId="066E4B33" w14:textId="77777777" w:rsidR="00B26348" w:rsidRDefault="00000000">
            <w:r>
              <w:t>○ Overexertion in lifting, lowering</w:t>
            </w:r>
          </w:p>
        </w:tc>
      </w:tr>
      <w:tr w:rsidR="00B26348" w14:paraId="54DE16FD" w14:textId="77777777">
        <w:tc>
          <w:tcPr>
            <w:tcW w:w="5256" w:type="dxa"/>
          </w:tcPr>
          <w:p w14:paraId="63B86735" w14:textId="77777777" w:rsidR="00B26348" w:rsidRDefault="00000000">
            <w:r>
              <w:t>○ Overexertion in lowering - multiple episodes</w:t>
            </w:r>
          </w:p>
        </w:tc>
        <w:tc>
          <w:tcPr>
            <w:tcW w:w="5256" w:type="dxa"/>
          </w:tcPr>
          <w:p w14:paraId="345C52B7" w14:textId="77777777" w:rsidR="00B26348" w:rsidRDefault="00000000">
            <w:r>
              <w:t>○ Overexertion in lowering - single episode</w:t>
            </w:r>
          </w:p>
        </w:tc>
      </w:tr>
      <w:tr w:rsidR="00B26348" w14:paraId="6C617F3F" w14:textId="77777777">
        <w:tc>
          <w:tcPr>
            <w:tcW w:w="5256" w:type="dxa"/>
          </w:tcPr>
          <w:p w14:paraId="6724BFF3" w14:textId="77777777" w:rsidR="00B26348" w:rsidRDefault="00000000">
            <w:r>
              <w:t>○ Overexertion in pushing, pulling, or turning</w:t>
            </w:r>
          </w:p>
        </w:tc>
        <w:tc>
          <w:tcPr>
            <w:tcW w:w="5256" w:type="dxa"/>
          </w:tcPr>
          <w:p w14:paraId="07E4B788" w14:textId="77777777" w:rsidR="00B26348" w:rsidRDefault="00000000">
            <w:r>
              <w:t>○ Overexertion in pushing, pulling, or turning - multiple episodes</w:t>
            </w:r>
          </w:p>
        </w:tc>
      </w:tr>
      <w:tr w:rsidR="00B26348" w14:paraId="7F960E12" w14:textId="77777777">
        <w:tc>
          <w:tcPr>
            <w:tcW w:w="5256" w:type="dxa"/>
          </w:tcPr>
          <w:p w14:paraId="735B7F7B" w14:textId="77777777" w:rsidR="00B26348" w:rsidRDefault="00000000">
            <w:r>
              <w:t>○ Overexertion in pushing, pulling, or turning - single episode</w:t>
            </w:r>
          </w:p>
        </w:tc>
        <w:tc>
          <w:tcPr>
            <w:tcW w:w="5256" w:type="dxa"/>
          </w:tcPr>
          <w:p w14:paraId="18368B98" w14:textId="77777777" w:rsidR="00B26348" w:rsidRDefault="00000000">
            <w:r>
              <w:t>○ Overexertion in throwing - multiple episodes</w:t>
            </w:r>
          </w:p>
        </w:tc>
      </w:tr>
      <w:tr w:rsidR="00B26348" w14:paraId="25FF22F9" w14:textId="77777777">
        <w:tc>
          <w:tcPr>
            <w:tcW w:w="5256" w:type="dxa"/>
          </w:tcPr>
          <w:p w14:paraId="3AA6D029" w14:textId="77777777" w:rsidR="00B26348" w:rsidRDefault="00000000">
            <w:r>
              <w:t>○ Overexertion in throwing - single episode</w:t>
            </w:r>
          </w:p>
        </w:tc>
        <w:tc>
          <w:tcPr>
            <w:tcW w:w="5256" w:type="dxa"/>
          </w:tcPr>
          <w:p w14:paraId="2C8C860B" w14:textId="77777777" w:rsidR="00B26348" w:rsidRDefault="00000000">
            <w:r>
              <w:t>○ Overexertion in throwing, catching</w:t>
            </w:r>
          </w:p>
        </w:tc>
      </w:tr>
      <w:tr w:rsidR="00B26348" w14:paraId="6120E361" w14:textId="77777777">
        <w:tc>
          <w:tcPr>
            <w:tcW w:w="5256" w:type="dxa"/>
          </w:tcPr>
          <w:p w14:paraId="47ED6F2B" w14:textId="77777777" w:rsidR="00B26348" w:rsidRDefault="00000000">
            <w:r>
              <w:t>○ Overexertion involving outside sources</w:t>
            </w:r>
          </w:p>
        </w:tc>
        <w:tc>
          <w:tcPr>
            <w:tcW w:w="5256" w:type="dxa"/>
          </w:tcPr>
          <w:p w14:paraId="7ACE8DBF" w14:textId="77777777" w:rsidR="00B26348" w:rsidRDefault="00000000">
            <w:r>
              <w:t>○ Repetitive grasping, placing, or moving objects, except tools</w:t>
            </w:r>
          </w:p>
        </w:tc>
      </w:tr>
      <w:tr w:rsidR="00B26348" w14:paraId="46AFF5A3" w14:textId="77777777">
        <w:tc>
          <w:tcPr>
            <w:tcW w:w="5256" w:type="dxa"/>
          </w:tcPr>
          <w:p w14:paraId="45BFD7FB" w14:textId="77777777" w:rsidR="00B26348" w:rsidRDefault="00000000">
            <w:r>
              <w:t>○ Repetitive motions involving microtasks</w:t>
            </w:r>
          </w:p>
        </w:tc>
        <w:tc>
          <w:tcPr>
            <w:tcW w:w="5256" w:type="dxa"/>
          </w:tcPr>
          <w:p w14:paraId="6BCD868E" w14:textId="77777777" w:rsidR="00B26348" w:rsidRDefault="00000000">
            <w:r>
              <w:t>○ Repetitive use of hands, not involving tools</w:t>
            </w:r>
          </w:p>
        </w:tc>
      </w:tr>
      <w:tr w:rsidR="00B26348" w14:paraId="24CEA208" w14:textId="77777777">
        <w:tc>
          <w:tcPr>
            <w:tcW w:w="5256" w:type="dxa"/>
          </w:tcPr>
          <w:p w14:paraId="676F5863" w14:textId="77777777" w:rsidR="00B26348" w:rsidRDefault="00000000">
            <w:r>
              <w:t>○ Repetitive use of tools, instruments</w:t>
            </w:r>
          </w:p>
        </w:tc>
        <w:tc>
          <w:tcPr>
            <w:tcW w:w="5256" w:type="dxa"/>
          </w:tcPr>
          <w:p w14:paraId="359EB691" w14:textId="77777777" w:rsidR="00B26348" w:rsidRDefault="00000000">
            <w:r>
              <w:t>○ Running, without other incident - repetitive or prolonged</w:t>
            </w:r>
          </w:p>
        </w:tc>
      </w:tr>
      <w:tr w:rsidR="00B26348" w14:paraId="06E4EB93" w14:textId="77777777">
        <w:tc>
          <w:tcPr>
            <w:tcW w:w="5256" w:type="dxa"/>
          </w:tcPr>
          <w:p w14:paraId="262AE014" w14:textId="77777777" w:rsidR="00B26348" w:rsidRDefault="00000000">
            <w:r>
              <w:t>○ Running, without other incident - single episode</w:t>
            </w:r>
          </w:p>
        </w:tc>
        <w:tc>
          <w:tcPr>
            <w:tcW w:w="5256" w:type="dxa"/>
          </w:tcPr>
          <w:p w14:paraId="55E32A91" w14:textId="77777777" w:rsidR="00B26348" w:rsidRDefault="00000000">
            <w:r>
              <w:t>○ Sitting, sitting down - repetitive or prolonged</w:t>
            </w:r>
          </w:p>
        </w:tc>
      </w:tr>
      <w:tr w:rsidR="00B26348" w14:paraId="5DCC9527" w14:textId="77777777">
        <w:tc>
          <w:tcPr>
            <w:tcW w:w="5256" w:type="dxa"/>
          </w:tcPr>
          <w:p w14:paraId="172E134A" w14:textId="77777777" w:rsidR="00B26348" w:rsidRDefault="00000000">
            <w:r>
              <w:t>○ Sitting, sitting down - single episode</w:t>
            </w:r>
          </w:p>
        </w:tc>
        <w:tc>
          <w:tcPr>
            <w:tcW w:w="5256" w:type="dxa"/>
          </w:tcPr>
          <w:p w14:paraId="5DA6A9CA" w14:textId="77777777" w:rsidR="00B26348" w:rsidRDefault="00000000">
            <w:r>
              <w:t>○ Standing, standing up - repetitive or prolonged</w:t>
            </w:r>
          </w:p>
        </w:tc>
      </w:tr>
      <w:tr w:rsidR="00B26348" w14:paraId="02D2268B" w14:textId="77777777">
        <w:tc>
          <w:tcPr>
            <w:tcW w:w="5256" w:type="dxa"/>
          </w:tcPr>
          <w:p w14:paraId="0C82F328" w14:textId="77777777" w:rsidR="00B26348" w:rsidRDefault="00000000">
            <w:r>
              <w:t>○ Standing, standing up - single episode</w:t>
            </w:r>
          </w:p>
        </w:tc>
        <w:tc>
          <w:tcPr>
            <w:tcW w:w="5256" w:type="dxa"/>
          </w:tcPr>
          <w:p w14:paraId="16B6EDEC" w14:textId="77777777" w:rsidR="00B26348" w:rsidRDefault="00000000">
            <w:r>
              <w:t>○ Sustained viewing</w:t>
            </w:r>
          </w:p>
        </w:tc>
      </w:tr>
      <w:tr w:rsidR="00B26348" w14:paraId="4628FBB9" w14:textId="77777777">
        <w:tc>
          <w:tcPr>
            <w:tcW w:w="5256" w:type="dxa"/>
          </w:tcPr>
          <w:p w14:paraId="531D51A0" w14:textId="77777777" w:rsidR="00B26348" w:rsidRDefault="00000000">
            <w:r>
              <w:t>○ Typing, key entry, texting, or mousing</w:t>
            </w:r>
          </w:p>
        </w:tc>
        <w:tc>
          <w:tcPr>
            <w:tcW w:w="5256" w:type="dxa"/>
          </w:tcPr>
          <w:p w14:paraId="26D14AA2" w14:textId="77777777" w:rsidR="00B26348" w:rsidRDefault="00000000">
            <w:r>
              <w:t>○ Walking, without other incident - repetitive or prolonged</w:t>
            </w:r>
          </w:p>
        </w:tc>
      </w:tr>
      <w:tr w:rsidR="00B26348" w14:paraId="103E6E34" w14:textId="77777777">
        <w:tc>
          <w:tcPr>
            <w:tcW w:w="5256" w:type="dxa"/>
          </w:tcPr>
          <w:p w14:paraId="2D4DBE00" w14:textId="77777777" w:rsidR="00B26348" w:rsidRDefault="00000000">
            <w:r>
              <w:t>○ Walking, without other incident - single episode</w:t>
            </w:r>
          </w:p>
        </w:tc>
        <w:tc>
          <w:tcPr>
            <w:tcW w:w="5256" w:type="dxa"/>
          </w:tcPr>
          <w:p w14:paraId="1A7EDF04" w14:textId="77777777" w:rsidR="00B26348" w:rsidRDefault="00000000">
            <w:r>
              <w:t>○ Transportation Incidents</w:t>
            </w:r>
          </w:p>
        </w:tc>
      </w:tr>
      <w:tr w:rsidR="00B26348" w14:paraId="136F4D2B" w14:textId="77777777">
        <w:tc>
          <w:tcPr>
            <w:tcW w:w="5256" w:type="dxa"/>
          </w:tcPr>
          <w:p w14:paraId="46167AE3" w14:textId="77777777" w:rsidR="00B26348" w:rsidRDefault="00000000">
            <w:r>
              <w:t>○ Aircraft incidents</w:t>
            </w:r>
          </w:p>
        </w:tc>
        <w:tc>
          <w:tcPr>
            <w:tcW w:w="5256" w:type="dxa"/>
          </w:tcPr>
          <w:p w14:paraId="67752091" w14:textId="77777777" w:rsidR="00B26348" w:rsidRDefault="00000000">
            <w:r>
              <w:t>○ Bike or scooter incident</w:t>
            </w:r>
          </w:p>
        </w:tc>
      </w:tr>
      <w:tr w:rsidR="00B26348" w14:paraId="4E3F74E3" w14:textId="77777777">
        <w:tc>
          <w:tcPr>
            <w:tcW w:w="5256" w:type="dxa"/>
          </w:tcPr>
          <w:p w14:paraId="2FF03314" w14:textId="77777777" w:rsidR="00B26348" w:rsidRDefault="00000000">
            <w:r>
              <w:t>○ Collision between a moving and standing vehicle, nonroadway</w:t>
            </w:r>
          </w:p>
        </w:tc>
        <w:tc>
          <w:tcPr>
            <w:tcW w:w="5256" w:type="dxa"/>
          </w:tcPr>
          <w:p w14:paraId="2CE4528B" w14:textId="77777777" w:rsidR="00B26348" w:rsidRDefault="00000000">
            <w:r>
              <w:t>○ Collision between rail vehicle and another vehicle</w:t>
            </w:r>
          </w:p>
        </w:tc>
      </w:tr>
      <w:tr w:rsidR="00B26348" w14:paraId="12995C08" w14:textId="77777777">
        <w:tc>
          <w:tcPr>
            <w:tcW w:w="5256" w:type="dxa"/>
          </w:tcPr>
          <w:p w14:paraId="737412DC" w14:textId="77777777" w:rsidR="00B26348" w:rsidRDefault="00000000">
            <w:r>
              <w:t>○ Derailment of a rail vehicle</w:t>
            </w:r>
          </w:p>
        </w:tc>
        <w:tc>
          <w:tcPr>
            <w:tcW w:w="5256" w:type="dxa"/>
          </w:tcPr>
          <w:p w14:paraId="47047F6D" w14:textId="77777777" w:rsidR="00B26348" w:rsidRDefault="00000000">
            <w:r>
              <w:t>○ Fall on rail vehicle - transportation incident</w:t>
            </w:r>
          </w:p>
        </w:tc>
      </w:tr>
      <w:tr w:rsidR="00B26348" w14:paraId="540B71BE" w14:textId="77777777">
        <w:tc>
          <w:tcPr>
            <w:tcW w:w="5256" w:type="dxa"/>
          </w:tcPr>
          <w:p w14:paraId="206C53CF" w14:textId="77777777" w:rsidR="00B26348" w:rsidRDefault="00000000">
            <w:r>
              <w:t>○ Fall or jump from and struck by another vehicle in normal operation, nonroadway</w:t>
            </w:r>
          </w:p>
        </w:tc>
        <w:tc>
          <w:tcPr>
            <w:tcW w:w="5256" w:type="dxa"/>
          </w:tcPr>
          <w:p w14:paraId="76D7E8D0" w14:textId="77777777" w:rsidR="00B26348" w:rsidRDefault="00000000">
            <w:r>
              <w:t>○ Fall or jump from and struck by another vehicle in normal operation, roadway</w:t>
            </w:r>
          </w:p>
        </w:tc>
      </w:tr>
      <w:tr w:rsidR="00B26348" w14:paraId="2E5728F4" w14:textId="77777777">
        <w:tc>
          <w:tcPr>
            <w:tcW w:w="5256" w:type="dxa"/>
          </w:tcPr>
          <w:p w14:paraId="56175B5E" w14:textId="77777777" w:rsidR="00B26348" w:rsidRDefault="00000000">
            <w:r>
              <w:t>○ Fall or jump from and struck by rail vehicle - transportation incident</w:t>
            </w:r>
          </w:p>
        </w:tc>
        <w:tc>
          <w:tcPr>
            <w:tcW w:w="5256" w:type="dxa"/>
          </w:tcPr>
          <w:p w14:paraId="5918FAB7" w14:textId="77777777" w:rsidR="00B26348" w:rsidRDefault="00000000">
            <w:r>
              <w:t>○ Fall or jump from and struck by same vehicle in normal operation, nonroadway</w:t>
            </w:r>
          </w:p>
        </w:tc>
      </w:tr>
      <w:tr w:rsidR="00B26348" w14:paraId="08A45238" w14:textId="77777777">
        <w:tc>
          <w:tcPr>
            <w:tcW w:w="5256" w:type="dxa"/>
          </w:tcPr>
          <w:p w14:paraId="60CAF6C0" w14:textId="77777777" w:rsidR="00B26348" w:rsidRDefault="00000000">
            <w:r>
              <w:t>○ Fall or jump from and struck by same vehicle in normal operation, roadway</w:t>
            </w:r>
          </w:p>
        </w:tc>
        <w:tc>
          <w:tcPr>
            <w:tcW w:w="5256" w:type="dxa"/>
          </w:tcPr>
          <w:p w14:paraId="656902FB" w14:textId="77777777" w:rsidR="00B26348" w:rsidRDefault="00000000">
            <w:r>
              <w:t>○ Fall or jump from rail vehicle - transportation incident</w:t>
            </w:r>
          </w:p>
        </w:tc>
      </w:tr>
      <w:tr w:rsidR="00B26348" w14:paraId="2CAFAA8B" w14:textId="77777777">
        <w:tc>
          <w:tcPr>
            <w:tcW w:w="5256" w:type="dxa"/>
          </w:tcPr>
          <w:p w14:paraId="22F2EB90" w14:textId="77777777" w:rsidR="00B26348" w:rsidRDefault="00000000">
            <w:r>
              <w:t>○ Fall or jump from vehicle in normal operation, nonroadway</w:t>
            </w:r>
          </w:p>
        </w:tc>
        <w:tc>
          <w:tcPr>
            <w:tcW w:w="5256" w:type="dxa"/>
          </w:tcPr>
          <w:p w14:paraId="5C43B626" w14:textId="77777777" w:rsidR="00B26348" w:rsidRDefault="00000000">
            <w:r>
              <w:t>○ Fall or jump from vehicle in normal operation, roadway</w:t>
            </w:r>
          </w:p>
        </w:tc>
      </w:tr>
      <w:tr w:rsidR="00B26348" w14:paraId="28B73642" w14:textId="77777777">
        <w:tc>
          <w:tcPr>
            <w:tcW w:w="5256" w:type="dxa"/>
          </w:tcPr>
          <w:p w14:paraId="6A2E6F0F" w14:textId="77777777" w:rsidR="00B26348" w:rsidRDefault="00000000">
            <w:r>
              <w:t>○ Jack-knifed or overturned, nonroadway</w:t>
            </w:r>
          </w:p>
        </w:tc>
        <w:tc>
          <w:tcPr>
            <w:tcW w:w="5256" w:type="dxa"/>
          </w:tcPr>
          <w:p w14:paraId="1267871E" w14:textId="77777777" w:rsidR="00B26348" w:rsidRDefault="00000000">
            <w:r>
              <w:t>○ Jack-knifed or overturned, roadway</w:t>
            </w:r>
          </w:p>
        </w:tc>
      </w:tr>
      <w:tr w:rsidR="00B26348" w14:paraId="2682AB37" w14:textId="77777777">
        <w:tc>
          <w:tcPr>
            <w:tcW w:w="5256" w:type="dxa"/>
          </w:tcPr>
          <w:p w14:paraId="17A949D6" w14:textId="77777777" w:rsidR="00B26348" w:rsidRDefault="00000000">
            <w:r>
              <w:t>○ Moving in opposite directions, oncoming, nonroadway</w:t>
            </w:r>
          </w:p>
        </w:tc>
        <w:tc>
          <w:tcPr>
            <w:tcW w:w="5256" w:type="dxa"/>
          </w:tcPr>
          <w:p w14:paraId="548251A3" w14:textId="77777777" w:rsidR="00B26348" w:rsidRDefault="00000000">
            <w:r>
              <w:t>○ Moving in same direction, nonroadway</w:t>
            </w:r>
          </w:p>
        </w:tc>
      </w:tr>
      <w:tr w:rsidR="00B26348" w14:paraId="3DC2B806" w14:textId="77777777">
        <w:tc>
          <w:tcPr>
            <w:tcW w:w="5256" w:type="dxa"/>
          </w:tcPr>
          <w:p w14:paraId="7DEF1E04" w14:textId="77777777" w:rsidR="00B26348" w:rsidRDefault="00000000">
            <w:r>
              <w:t>○ Nonroadway collision with other vehicle</w:t>
            </w:r>
          </w:p>
        </w:tc>
        <w:tc>
          <w:tcPr>
            <w:tcW w:w="5256" w:type="dxa"/>
          </w:tcPr>
          <w:p w14:paraId="595F72C4" w14:textId="77777777" w:rsidR="00B26348" w:rsidRDefault="00000000">
            <w:r>
              <w:t>○ Nonroadway collisions with object other than vehicle</w:t>
            </w:r>
          </w:p>
        </w:tc>
      </w:tr>
      <w:tr w:rsidR="00B26348" w14:paraId="1BE3BBAB" w14:textId="77777777">
        <w:tc>
          <w:tcPr>
            <w:tcW w:w="5256" w:type="dxa"/>
          </w:tcPr>
          <w:p w14:paraId="721A8A74" w14:textId="77777777" w:rsidR="00B26348" w:rsidRDefault="00000000">
            <w:r>
              <w:t>○ Nonroadway incidents involving motorized land vehicles</w:t>
            </w:r>
          </w:p>
        </w:tc>
        <w:tc>
          <w:tcPr>
            <w:tcW w:w="5256" w:type="dxa"/>
          </w:tcPr>
          <w:p w14:paraId="7F3E80E5" w14:textId="77777777" w:rsidR="00B26348" w:rsidRDefault="00000000">
            <w:r>
              <w:t>○ Nonroadway noncollision incident</w:t>
            </w:r>
          </w:p>
        </w:tc>
      </w:tr>
      <w:tr w:rsidR="00B26348" w14:paraId="6149C9A9" w14:textId="77777777">
        <w:tc>
          <w:tcPr>
            <w:tcW w:w="5256" w:type="dxa"/>
          </w:tcPr>
          <w:p w14:paraId="0AA346F2" w14:textId="77777777" w:rsidR="00B26348" w:rsidRDefault="00000000">
            <w:r>
              <w:t>○ Part of occupant body caught between vehicle and other object in nonroadway</w:t>
            </w:r>
          </w:p>
        </w:tc>
        <w:tc>
          <w:tcPr>
            <w:tcW w:w="5256" w:type="dxa"/>
          </w:tcPr>
          <w:p w14:paraId="34E571C1" w14:textId="77777777" w:rsidR="00B26348" w:rsidRDefault="00000000">
            <w:r>
              <w:t>○ Pedestrian struck by forward-moving vehicle in nonroadway area</w:t>
            </w:r>
          </w:p>
        </w:tc>
      </w:tr>
      <w:tr w:rsidR="00B26348" w14:paraId="1F92213A" w14:textId="77777777">
        <w:tc>
          <w:tcPr>
            <w:tcW w:w="5256" w:type="dxa"/>
          </w:tcPr>
          <w:p w14:paraId="66CA3C59" w14:textId="77777777" w:rsidR="00B26348" w:rsidRDefault="00000000">
            <w:r>
              <w:t>○ Pedestrian struck by forward-moving vehicle in roadway</w:t>
            </w:r>
          </w:p>
        </w:tc>
        <w:tc>
          <w:tcPr>
            <w:tcW w:w="5256" w:type="dxa"/>
          </w:tcPr>
          <w:p w14:paraId="777A0802" w14:textId="77777777" w:rsidR="00B26348" w:rsidRDefault="00000000">
            <w:r>
              <w:t>○ Pedestrian struck by forward-moving vehicle in work zone</w:t>
            </w:r>
          </w:p>
        </w:tc>
      </w:tr>
      <w:tr w:rsidR="00B26348" w14:paraId="1225CEED" w14:textId="77777777">
        <w:tc>
          <w:tcPr>
            <w:tcW w:w="5256" w:type="dxa"/>
          </w:tcPr>
          <w:p w14:paraId="44116225" w14:textId="77777777" w:rsidR="00B26348" w:rsidRDefault="00000000">
            <w:r>
              <w:t>○ Pedestrian struck by forward-moving vehicle on side of road</w:t>
            </w:r>
          </w:p>
        </w:tc>
        <w:tc>
          <w:tcPr>
            <w:tcW w:w="5256" w:type="dxa"/>
          </w:tcPr>
          <w:p w14:paraId="69EF087F" w14:textId="77777777" w:rsidR="00B26348" w:rsidRDefault="00000000">
            <w:r>
              <w:t>○ Pedestrian struck by rail vehicle - transportation incident</w:t>
            </w:r>
          </w:p>
        </w:tc>
      </w:tr>
      <w:tr w:rsidR="00B26348" w14:paraId="41702ADE" w14:textId="77777777">
        <w:tc>
          <w:tcPr>
            <w:tcW w:w="5256" w:type="dxa"/>
          </w:tcPr>
          <w:p w14:paraId="4F8004F5" w14:textId="77777777" w:rsidR="00B26348" w:rsidRDefault="00000000">
            <w:r>
              <w:t>○ Pedestrian struck by vehicle backing up in nonroadway area</w:t>
            </w:r>
          </w:p>
        </w:tc>
        <w:tc>
          <w:tcPr>
            <w:tcW w:w="5256" w:type="dxa"/>
          </w:tcPr>
          <w:p w14:paraId="7D4B00F1" w14:textId="77777777" w:rsidR="00B26348" w:rsidRDefault="00000000">
            <w:r>
              <w:t>○ Pedestrian struck by vehicle backing up in roadway</w:t>
            </w:r>
          </w:p>
        </w:tc>
      </w:tr>
      <w:tr w:rsidR="00B26348" w14:paraId="64673FA2" w14:textId="77777777">
        <w:tc>
          <w:tcPr>
            <w:tcW w:w="5256" w:type="dxa"/>
          </w:tcPr>
          <w:p w14:paraId="0729504F" w14:textId="77777777" w:rsidR="00B26348" w:rsidRDefault="00000000">
            <w:r>
              <w:t>○ Pedestrian struck by vehicle backing up in work zone</w:t>
            </w:r>
          </w:p>
        </w:tc>
        <w:tc>
          <w:tcPr>
            <w:tcW w:w="5256" w:type="dxa"/>
          </w:tcPr>
          <w:p w14:paraId="56FA8904" w14:textId="77777777" w:rsidR="00B26348" w:rsidRDefault="00000000">
            <w:r>
              <w:t>○ Pedestrian struck by vehicle backing up on side of road</w:t>
            </w:r>
          </w:p>
        </w:tc>
      </w:tr>
      <w:tr w:rsidR="00B26348" w14:paraId="1D33A0F0" w14:textId="77777777">
        <w:tc>
          <w:tcPr>
            <w:tcW w:w="5256" w:type="dxa"/>
          </w:tcPr>
          <w:p w14:paraId="68011A3E" w14:textId="77777777" w:rsidR="00B26348" w:rsidRDefault="00000000">
            <w:r>
              <w:t>○ Pedestrian struck by vehicle in nonroadway area</w:t>
            </w:r>
          </w:p>
        </w:tc>
        <w:tc>
          <w:tcPr>
            <w:tcW w:w="5256" w:type="dxa"/>
          </w:tcPr>
          <w:p w14:paraId="0D58A80D" w14:textId="77777777" w:rsidR="00B26348" w:rsidRDefault="00000000">
            <w:r>
              <w:t>○ Pedestrian struck by vehicle in roadway</w:t>
            </w:r>
          </w:p>
        </w:tc>
      </w:tr>
      <w:tr w:rsidR="00B26348" w14:paraId="788D06B4" w14:textId="77777777">
        <w:tc>
          <w:tcPr>
            <w:tcW w:w="5256" w:type="dxa"/>
          </w:tcPr>
          <w:p w14:paraId="60B1E317" w14:textId="77777777" w:rsidR="00B26348" w:rsidRDefault="00000000">
            <w:r>
              <w:t>○ Pedestrian struck by vehicle in work zone</w:t>
            </w:r>
          </w:p>
        </w:tc>
        <w:tc>
          <w:tcPr>
            <w:tcW w:w="5256" w:type="dxa"/>
          </w:tcPr>
          <w:p w14:paraId="2361C346" w14:textId="77777777" w:rsidR="00B26348" w:rsidRDefault="00000000">
            <w:r>
              <w:t>○ Pedestrian struck by vehicle on side of road</w:t>
            </w:r>
          </w:p>
        </w:tc>
      </w:tr>
      <w:tr w:rsidR="00B26348" w14:paraId="0E945FA2" w14:textId="77777777">
        <w:tc>
          <w:tcPr>
            <w:tcW w:w="5256" w:type="dxa"/>
          </w:tcPr>
          <w:p w14:paraId="55472305" w14:textId="77777777" w:rsidR="00B26348" w:rsidRDefault="00000000">
            <w:r>
              <w:t>○ Pedestrian struck by vehicle propelled by another vehicle in nonroadway area</w:t>
            </w:r>
          </w:p>
        </w:tc>
        <w:tc>
          <w:tcPr>
            <w:tcW w:w="5256" w:type="dxa"/>
          </w:tcPr>
          <w:p w14:paraId="25176BEE" w14:textId="77777777" w:rsidR="00B26348" w:rsidRDefault="00000000">
            <w:r>
              <w:t>○ Pedestrian struck by vehicle propelled by another vehicle in work zone</w:t>
            </w:r>
          </w:p>
        </w:tc>
      </w:tr>
      <w:tr w:rsidR="00B26348" w14:paraId="5F82FA2B" w14:textId="77777777">
        <w:tc>
          <w:tcPr>
            <w:tcW w:w="5256" w:type="dxa"/>
          </w:tcPr>
          <w:p w14:paraId="6D2578FB" w14:textId="77777777" w:rsidR="00B26348" w:rsidRDefault="00000000">
            <w:r>
              <w:t>○ Pedestrian struck by vehicle propelled by another vehicle on side of road</w:t>
            </w:r>
          </w:p>
        </w:tc>
        <w:tc>
          <w:tcPr>
            <w:tcW w:w="5256" w:type="dxa"/>
          </w:tcPr>
          <w:p w14:paraId="519F18B0" w14:textId="77777777" w:rsidR="00B26348" w:rsidRDefault="00000000">
            <w:r>
              <w:t>○ Pedestrian vehicular incidents</w:t>
            </w:r>
          </w:p>
        </w:tc>
      </w:tr>
      <w:tr w:rsidR="00B26348" w14:paraId="0D078333" w14:textId="77777777">
        <w:tc>
          <w:tcPr>
            <w:tcW w:w="5256" w:type="dxa"/>
          </w:tcPr>
          <w:p w14:paraId="3EC4227B" w14:textId="77777777" w:rsidR="00B26348" w:rsidRDefault="00000000">
            <w:r>
              <w:t>○ Rail vehicle incidents</w:t>
            </w:r>
          </w:p>
        </w:tc>
        <w:tc>
          <w:tcPr>
            <w:tcW w:w="5256" w:type="dxa"/>
          </w:tcPr>
          <w:p w14:paraId="056BA0E1" w14:textId="77777777" w:rsidR="00B26348" w:rsidRDefault="00000000">
            <w:r>
              <w:t>○ Ran off driving surface, nonroadway</w:t>
            </w:r>
          </w:p>
        </w:tc>
      </w:tr>
      <w:tr w:rsidR="00B26348" w14:paraId="6D856620" w14:textId="77777777">
        <w:tc>
          <w:tcPr>
            <w:tcW w:w="5256" w:type="dxa"/>
          </w:tcPr>
          <w:p w14:paraId="7440FC7D" w14:textId="77777777" w:rsidR="00B26348" w:rsidRDefault="00000000">
            <w:r>
              <w:t>○ Ran off roadway</w:t>
            </w:r>
          </w:p>
        </w:tc>
        <w:tc>
          <w:tcPr>
            <w:tcW w:w="5256" w:type="dxa"/>
          </w:tcPr>
          <w:p w14:paraId="7C2333C1" w14:textId="77777777" w:rsidR="00B26348" w:rsidRDefault="00000000">
            <w:r>
              <w:t>○ Roadway collision - moving and standing vehicle in roadway</w:t>
            </w:r>
          </w:p>
        </w:tc>
      </w:tr>
      <w:tr w:rsidR="00B26348" w14:paraId="3D74EA42" w14:textId="77777777">
        <w:tc>
          <w:tcPr>
            <w:tcW w:w="5256" w:type="dxa"/>
          </w:tcPr>
          <w:p w14:paraId="31ABD2EF" w14:textId="77777777" w:rsidR="00B26348" w:rsidRDefault="00000000">
            <w:r>
              <w:t>○ Roadway collision - moving and standing vehicle on side of roadway</w:t>
            </w:r>
          </w:p>
        </w:tc>
        <w:tc>
          <w:tcPr>
            <w:tcW w:w="5256" w:type="dxa"/>
          </w:tcPr>
          <w:p w14:paraId="27C7F7AA" w14:textId="77777777" w:rsidR="00B26348" w:rsidRDefault="00000000">
            <w:r>
              <w:t>○ Roadway collision - moving in opposite directions, oncoming</w:t>
            </w:r>
          </w:p>
        </w:tc>
      </w:tr>
      <w:tr w:rsidR="00B26348" w14:paraId="71651A3E" w14:textId="77777777">
        <w:tc>
          <w:tcPr>
            <w:tcW w:w="5256" w:type="dxa"/>
          </w:tcPr>
          <w:p w14:paraId="494BB3FA" w14:textId="77777777" w:rsidR="00B26348" w:rsidRDefault="00000000">
            <w:r>
              <w:t>○ Roadway collision - moving in same direction</w:t>
            </w:r>
          </w:p>
        </w:tc>
        <w:tc>
          <w:tcPr>
            <w:tcW w:w="5256" w:type="dxa"/>
          </w:tcPr>
          <w:p w14:paraId="78445B07" w14:textId="77777777" w:rsidR="00B26348" w:rsidRDefault="00000000">
            <w:r>
              <w:t>○ Roadway collision - moving perpendicularly</w:t>
            </w:r>
          </w:p>
        </w:tc>
      </w:tr>
      <w:tr w:rsidR="00B26348" w14:paraId="0994040A" w14:textId="77777777">
        <w:tc>
          <w:tcPr>
            <w:tcW w:w="5256" w:type="dxa"/>
          </w:tcPr>
          <w:p w14:paraId="4EACC2B8" w14:textId="77777777" w:rsidR="00B26348" w:rsidRDefault="00000000">
            <w:r>
              <w:t>○ Roadway collision with object other than vehicle</w:t>
            </w:r>
          </w:p>
        </w:tc>
        <w:tc>
          <w:tcPr>
            <w:tcW w:w="5256" w:type="dxa"/>
          </w:tcPr>
          <w:p w14:paraId="54B6F2F8" w14:textId="77777777" w:rsidR="00B26348" w:rsidRDefault="00000000">
            <w:r>
              <w:t>○ Roadway collision with other vehicle</w:t>
            </w:r>
          </w:p>
        </w:tc>
      </w:tr>
      <w:tr w:rsidR="00B26348" w14:paraId="34E10516" w14:textId="77777777">
        <w:tc>
          <w:tcPr>
            <w:tcW w:w="5256" w:type="dxa"/>
          </w:tcPr>
          <w:p w14:paraId="0E6BB559" w14:textId="77777777" w:rsidR="00B26348" w:rsidRDefault="00000000">
            <w:r>
              <w:t>○ Roadway noncollision incident</w:t>
            </w:r>
          </w:p>
        </w:tc>
        <w:tc>
          <w:tcPr>
            <w:tcW w:w="5256" w:type="dxa"/>
          </w:tcPr>
          <w:p w14:paraId="5518D645" w14:textId="77777777" w:rsidR="00B26348" w:rsidRDefault="00000000">
            <w:r>
              <w:t>○ Struck bump, hole, or rough terrain in road surface</w:t>
            </w:r>
          </w:p>
        </w:tc>
      </w:tr>
      <w:tr w:rsidR="00B26348" w14:paraId="32ABE227" w14:textId="77777777">
        <w:tc>
          <w:tcPr>
            <w:tcW w:w="5256" w:type="dxa"/>
          </w:tcPr>
          <w:p w14:paraId="378CE5AC" w14:textId="77777777" w:rsidR="00B26348" w:rsidRDefault="00000000">
            <w:r>
              <w:t>○ Struck bump, hole, rough terrain on driving surface, nonroadway</w:t>
            </w:r>
          </w:p>
        </w:tc>
        <w:tc>
          <w:tcPr>
            <w:tcW w:w="5256" w:type="dxa"/>
          </w:tcPr>
          <w:p w14:paraId="3353D8AB" w14:textId="77777777" w:rsidR="00B26348" w:rsidRDefault="00000000">
            <w:r>
              <w:t>○ Struck by shifting load during transport, nonroadway</w:t>
            </w:r>
          </w:p>
        </w:tc>
      </w:tr>
      <w:tr w:rsidR="00B26348" w14:paraId="666D0A9E" w14:textId="77777777">
        <w:tc>
          <w:tcPr>
            <w:tcW w:w="5256" w:type="dxa"/>
          </w:tcPr>
          <w:p w14:paraId="070FB755" w14:textId="77777777" w:rsidR="00B26348" w:rsidRDefault="00000000">
            <w:r>
              <w:t>○ Struck by shifting load during transport, roadway</w:t>
            </w:r>
          </w:p>
        </w:tc>
        <w:tc>
          <w:tcPr>
            <w:tcW w:w="5256" w:type="dxa"/>
          </w:tcPr>
          <w:p w14:paraId="00F8DE19" w14:textId="77777777" w:rsidR="00B26348" w:rsidRDefault="00000000">
            <w:r>
              <w:t>○ Sudden start or stop, nonroadway</w:t>
            </w:r>
          </w:p>
        </w:tc>
      </w:tr>
      <w:tr w:rsidR="00B26348" w14:paraId="1FA0F4E5" w14:textId="77777777">
        <w:tc>
          <w:tcPr>
            <w:tcW w:w="5256" w:type="dxa"/>
          </w:tcPr>
          <w:p w14:paraId="003D4FAE" w14:textId="77777777" w:rsidR="00B26348" w:rsidRDefault="00000000">
            <w:r>
              <w:t>○ Sudden start or stop, roadway</w:t>
            </w:r>
          </w:p>
        </w:tc>
        <w:tc>
          <w:tcPr>
            <w:tcW w:w="5256" w:type="dxa"/>
          </w:tcPr>
          <w:p w14:paraId="4B2683F4" w14:textId="77777777" w:rsidR="00B26348" w:rsidRDefault="00000000">
            <w:r>
              <w:t>○ Vehicle struck by falling or flying object - roadway</w:t>
            </w:r>
          </w:p>
        </w:tc>
      </w:tr>
      <w:tr w:rsidR="00B26348" w14:paraId="44962405" w14:textId="77777777">
        <w:tc>
          <w:tcPr>
            <w:tcW w:w="5256" w:type="dxa"/>
          </w:tcPr>
          <w:p w14:paraId="7CDFC177" w14:textId="77777777" w:rsidR="00B26348" w:rsidRDefault="00000000">
            <w:r>
              <w:t>○ Vehicle struck object or animal in roadway</w:t>
            </w:r>
          </w:p>
        </w:tc>
        <w:tc>
          <w:tcPr>
            <w:tcW w:w="5256" w:type="dxa"/>
          </w:tcPr>
          <w:p w14:paraId="2F0DEEFD" w14:textId="77777777" w:rsidR="00B26348" w:rsidRDefault="00000000">
            <w:r>
              <w:t>○ Vehicle struck object or animal on side of roadway</w:t>
            </w:r>
          </w:p>
        </w:tc>
      </w:tr>
      <w:tr w:rsidR="00B26348" w14:paraId="6707818C" w14:textId="77777777">
        <w:tc>
          <w:tcPr>
            <w:tcW w:w="5256" w:type="dxa"/>
          </w:tcPr>
          <w:p w14:paraId="4EF0B1ED" w14:textId="77777777" w:rsidR="00B26348" w:rsidRDefault="00000000">
            <w:r>
              <w:t>○ Violence &amp; Other Injuries by Persons or Animals</w:t>
            </w:r>
          </w:p>
        </w:tc>
        <w:tc>
          <w:tcPr>
            <w:tcW w:w="5256" w:type="dxa"/>
          </w:tcPr>
          <w:p w14:paraId="02E6B056" w14:textId="77777777" w:rsidR="00B26348" w:rsidRDefault="00000000">
            <w:r>
              <w:t>○ Animal and insect related incidents</w:t>
            </w:r>
          </w:p>
        </w:tc>
      </w:tr>
      <w:tr w:rsidR="00B26348" w14:paraId="041B7781" w14:textId="77777777">
        <w:tc>
          <w:tcPr>
            <w:tcW w:w="5256" w:type="dxa"/>
          </w:tcPr>
          <w:p w14:paraId="2601BB71" w14:textId="77777777" w:rsidR="00B26348" w:rsidRDefault="00000000">
            <w:r>
              <w:t>○ Bitten and or struck by animal</w:t>
            </w:r>
          </w:p>
        </w:tc>
        <w:tc>
          <w:tcPr>
            <w:tcW w:w="5256" w:type="dxa"/>
          </w:tcPr>
          <w:p w14:paraId="2B80B7E4" w14:textId="77777777" w:rsidR="00B26348" w:rsidRDefault="00000000">
            <w:r>
              <w:t>○ Drug overdose</w:t>
            </w:r>
          </w:p>
        </w:tc>
      </w:tr>
      <w:tr w:rsidR="00B26348" w14:paraId="3CE72BD7" w14:textId="77777777">
        <w:tc>
          <w:tcPr>
            <w:tcW w:w="5256" w:type="dxa"/>
          </w:tcPr>
          <w:p w14:paraId="2CC442E4" w14:textId="77777777" w:rsidR="00B26348" w:rsidRDefault="00000000">
            <w:r>
              <w:t>○ Injury by other person - intentional</w:t>
            </w:r>
          </w:p>
        </w:tc>
        <w:tc>
          <w:tcPr>
            <w:tcW w:w="5256" w:type="dxa"/>
          </w:tcPr>
          <w:p w14:paraId="0046F30F" w14:textId="77777777" w:rsidR="00B26348" w:rsidRDefault="00000000">
            <w:r>
              <w:t>○ Injury by other person - unintentional or intent unknown</w:t>
            </w:r>
          </w:p>
        </w:tc>
      </w:tr>
      <w:tr w:rsidR="00B26348" w14:paraId="1C668648" w14:textId="77777777">
        <w:tc>
          <w:tcPr>
            <w:tcW w:w="5256" w:type="dxa"/>
          </w:tcPr>
          <w:p w14:paraId="0B89A316" w14:textId="77777777" w:rsidR="00B26348" w:rsidRDefault="00000000">
            <w:r>
              <w:t>○ Nonvenomous stings and bites</w:t>
            </w:r>
          </w:p>
        </w:tc>
        <w:tc>
          <w:tcPr>
            <w:tcW w:w="5256" w:type="dxa"/>
          </w:tcPr>
          <w:p w14:paraId="3A424BE6" w14:textId="77777777" w:rsidR="00B26348" w:rsidRDefault="00000000">
            <w:r>
              <w:t>○ Self-inflicted injury - intentional</w:t>
            </w:r>
          </w:p>
        </w:tc>
      </w:tr>
      <w:tr w:rsidR="00B26348" w14:paraId="06FDAA34" w14:textId="77777777">
        <w:tc>
          <w:tcPr>
            <w:tcW w:w="5256" w:type="dxa"/>
          </w:tcPr>
          <w:p w14:paraId="243A35D3" w14:textId="77777777" w:rsidR="00B26348" w:rsidRDefault="00000000">
            <w:r>
              <w:t>○ Self-inflicted injury - unintentional or intent unknown</w:t>
            </w:r>
          </w:p>
        </w:tc>
        <w:tc>
          <w:tcPr>
            <w:tcW w:w="5256" w:type="dxa"/>
          </w:tcPr>
          <w:p w14:paraId="682FA5EF" w14:textId="77777777" w:rsidR="00B26348" w:rsidRDefault="00000000">
            <w:r>
              <w:t>○ Venomous Stings and Bites</w:t>
            </w:r>
          </w:p>
        </w:tc>
      </w:tr>
    </w:tbl>
    <w:p w14:paraId="4C774157" w14:textId="77777777" w:rsidR="00B26348" w:rsidRDefault="00B26348"/>
    <w:p w14:paraId="16128624" w14:textId="77777777" w:rsidR="00B26348" w:rsidRDefault="00000000">
      <w:r>
        <w:rPr>
          <w:b/>
        </w:rPr>
        <w:t>60. Body Part Injured (#3)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9809D3C" w14:textId="77777777">
        <w:tc>
          <w:tcPr>
            <w:tcW w:w="5256" w:type="dxa"/>
          </w:tcPr>
          <w:p w14:paraId="5FB0DD41" w14:textId="77777777" w:rsidR="00B26348" w:rsidRDefault="00000000">
            <w:r>
              <w:t>○ Head</w:t>
            </w:r>
          </w:p>
        </w:tc>
        <w:tc>
          <w:tcPr>
            <w:tcW w:w="5256" w:type="dxa"/>
          </w:tcPr>
          <w:p w14:paraId="1F250013" w14:textId="77777777" w:rsidR="00B26348" w:rsidRDefault="00000000">
            <w:r>
              <w:t>○ Head, unspecified</w:t>
            </w:r>
          </w:p>
        </w:tc>
      </w:tr>
      <w:tr w:rsidR="00B26348" w14:paraId="79613F1D" w14:textId="77777777">
        <w:tc>
          <w:tcPr>
            <w:tcW w:w="5256" w:type="dxa"/>
          </w:tcPr>
          <w:p w14:paraId="061CF9D1" w14:textId="77777777" w:rsidR="00B26348" w:rsidRDefault="00000000">
            <w:r>
              <w:t>○ Cranial region, including skull</w:t>
            </w:r>
          </w:p>
        </w:tc>
        <w:tc>
          <w:tcPr>
            <w:tcW w:w="5256" w:type="dxa"/>
          </w:tcPr>
          <w:p w14:paraId="20A8736F" w14:textId="77777777" w:rsidR="00B26348" w:rsidRDefault="00000000">
            <w:r>
              <w:t>○ Brain</w:t>
            </w:r>
          </w:p>
        </w:tc>
      </w:tr>
      <w:tr w:rsidR="00B26348" w14:paraId="53117078" w14:textId="77777777">
        <w:tc>
          <w:tcPr>
            <w:tcW w:w="5256" w:type="dxa"/>
          </w:tcPr>
          <w:p w14:paraId="22BF3AEA" w14:textId="77777777" w:rsidR="00B26348" w:rsidRDefault="00000000">
            <w:r>
              <w:t>○ Scalp</w:t>
            </w:r>
          </w:p>
        </w:tc>
        <w:tc>
          <w:tcPr>
            <w:tcW w:w="5256" w:type="dxa"/>
          </w:tcPr>
          <w:p w14:paraId="1D43F4C2" w14:textId="77777777" w:rsidR="00B26348" w:rsidRDefault="00000000">
            <w:r>
              <w:t>○ Skull</w:t>
            </w:r>
          </w:p>
        </w:tc>
      </w:tr>
      <w:tr w:rsidR="00B26348" w14:paraId="73562F01" w14:textId="77777777">
        <w:tc>
          <w:tcPr>
            <w:tcW w:w="5256" w:type="dxa"/>
          </w:tcPr>
          <w:p w14:paraId="5F149C0F" w14:textId="77777777" w:rsidR="00B26348" w:rsidRDefault="00000000">
            <w:r>
              <w:t>○ Multiple cranial region locations</w:t>
            </w:r>
          </w:p>
        </w:tc>
        <w:tc>
          <w:tcPr>
            <w:tcW w:w="5256" w:type="dxa"/>
          </w:tcPr>
          <w:p w14:paraId="34B3DDF1" w14:textId="77777777" w:rsidR="00B26348" w:rsidRDefault="00000000">
            <w:r>
              <w:t>○ Ear(s)</w:t>
            </w:r>
          </w:p>
        </w:tc>
      </w:tr>
      <w:tr w:rsidR="00B26348" w14:paraId="3E73AE41" w14:textId="77777777">
        <w:tc>
          <w:tcPr>
            <w:tcW w:w="5256" w:type="dxa"/>
          </w:tcPr>
          <w:p w14:paraId="4C562C01" w14:textId="77777777" w:rsidR="00B26348" w:rsidRDefault="00000000">
            <w:r>
              <w:t>○ Face</w:t>
            </w:r>
          </w:p>
        </w:tc>
        <w:tc>
          <w:tcPr>
            <w:tcW w:w="5256" w:type="dxa"/>
          </w:tcPr>
          <w:p w14:paraId="20E2F8E8" w14:textId="77777777" w:rsidR="00B26348" w:rsidRDefault="00000000">
            <w:r>
              <w:t>○ Forehead</w:t>
            </w:r>
          </w:p>
        </w:tc>
      </w:tr>
      <w:tr w:rsidR="00B26348" w14:paraId="29F81CEB" w14:textId="77777777">
        <w:tc>
          <w:tcPr>
            <w:tcW w:w="5256" w:type="dxa"/>
          </w:tcPr>
          <w:p w14:paraId="76F0C282" w14:textId="77777777" w:rsidR="00B26348" w:rsidRDefault="00000000">
            <w:r>
              <w:t>○ Eye(s)</w:t>
            </w:r>
          </w:p>
        </w:tc>
        <w:tc>
          <w:tcPr>
            <w:tcW w:w="5256" w:type="dxa"/>
          </w:tcPr>
          <w:p w14:paraId="0D62FFB3" w14:textId="77777777" w:rsidR="00B26348" w:rsidRDefault="00000000">
            <w:r>
              <w:t>○ Nose, nasal cavity</w:t>
            </w:r>
          </w:p>
        </w:tc>
      </w:tr>
      <w:tr w:rsidR="00B26348" w14:paraId="1FB1310F" w14:textId="77777777">
        <w:tc>
          <w:tcPr>
            <w:tcW w:w="5256" w:type="dxa"/>
          </w:tcPr>
          <w:p w14:paraId="2E7A2143" w14:textId="77777777" w:rsidR="00B26348" w:rsidRDefault="00000000">
            <w:r>
              <w:t>○ Nose, except internal location of diseases or disorders</w:t>
            </w:r>
          </w:p>
        </w:tc>
        <w:tc>
          <w:tcPr>
            <w:tcW w:w="5256" w:type="dxa"/>
          </w:tcPr>
          <w:p w14:paraId="1E5AE288" w14:textId="77777777" w:rsidR="00B26348" w:rsidRDefault="00000000">
            <w:r>
              <w:t>○ Nasopharynx</w:t>
            </w:r>
          </w:p>
        </w:tc>
      </w:tr>
      <w:tr w:rsidR="00B26348" w14:paraId="7D2ECC0A" w14:textId="77777777">
        <w:tc>
          <w:tcPr>
            <w:tcW w:w="5256" w:type="dxa"/>
          </w:tcPr>
          <w:p w14:paraId="6BB3C205" w14:textId="77777777" w:rsidR="00B26348" w:rsidRDefault="00000000">
            <w:r>
              <w:t>○ Nasal passage(s)</w:t>
            </w:r>
          </w:p>
        </w:tc>
        <w:tc>
          <w:tcPr>
            <w:tcW w:w="5256" w:type="dxa"/>
          </w:tcPr>
          <w:p w14:paraId="6A273525" w14:textId="77777777" w:rsidR="00B26348" w:rsidRDefault="00000000">
            <w:r>
              <w:t>○ Sinus(es)</w:t>
            </w:r>
          </w:p>
        </w:tc>
      </w:tr>
      <w:tr w:rsidR="00B26348" w14:paraId="259A60F2" w14:textId="77777777">
        <w:tc>
          <w:tcPr>
            <w:tcW w:w="5256" w:type="dxa"/>
          </w:tcPr>
          <w:p w14:paraId="0756A8A7" w14:textId="77777777" w:rsidR="00B26348" w:rsidRDefault="00000000">
            <w:r>
              <w:t>○ Multiple internal nasal locations</w:t>
            </w:r>
          </w:p>
        </w:tc>
        <w:tc>
          <w:tcPr>
            <w:tcW w:w="5256" w:type="dxa"/>
          </w:tcPr>
          <w:p w14:paraId="2290BC74" w14:textId="77777777" w:rsidR="00B26348" w:rsidRDefault="00000000">
            <w:r>
              <w:t>○ Cheek(s)</w:t>
            </w:r>
          </w:p>
        </w:tc>
      </w:tr>
      <w:tr w:rsidR="00B26348" w14:paraId="6DFFC1DC" w14:textId="77777777">
        <w:tc>
          <w:tcPr>
            <w:tcW w:w="5256" w:type="dxa"/>
          </w:tcPr>
          <w:p w14:paraId="2E85DD3C" w14:textId="77777777" w:rsidR="00B26348" w:rsidRDefault="00000000">
            <w:r>
              <w:t>○ Jaw, chin</w:t>
            </w:r>
          </w:p>
        </w:tc>
        <w:tc>
          <w:tcPr>
            <w:tcW w:w="5256" w:type="dxa"/>
          </w:tcPr>
          <w:p w14:paraId="60851EE9" w14:textId="77777777" w:rsidR="00B26348" w:rsidRDefault="00000000">
            <w:r>
              <w:t>○ Mouth</w:t>
            </w:r>
          </w:p>
        </w:tc>
      </w:tr>
      <w:tr w:rsidR="00B26348" w14:paraId="1297EF08" w14:textId="77777777">
        <w:tc>
          <w:tcPr>
            <w:tcW w:w="5256" w:type="dxa"/>
          </w:tcPr>
          <w:p w14:paraId="07BD005F" w14:textId="77777777" w:rsidR="00B26348" w:rsidRDefault="00000000">
            <w:r>
              <w:t>○ Lip(s)</w:t>
            </w:r>
          </w:p>
        </w:tc>
        <w:tc>
          <w:tcPr>
            <w:tcW w:w="5256" w:type="dxa"/>
          </w:tcPr>
          <w:p w14:paraId="78C40244" w14:textId="77777777" w:rsidR="00B26348" w:rsidRDefault="00000000">
            <w:r>
              <w:t>○ Tongue</w:t>
            </w:r>
          </w:p>
        </w:tc>
      </w:tr>
      <w:tr w:rsidR="00B26348" w14:paraId="71D42110" w14:textId="77777777">
        <w:tc>
          <w:tcPr>
            <w:tcW w:w="5256" w:type="dxa"/>
          </w:tcPr>
          <w:p w14:paraId="69B9B0FD" w14:textId="77777777" w:rsidR="00B26348" w:rsidRDefault="00000000">
            <w:r>
              <w:t>○ Tooth (teeth)</w:t>
            </w:r>
          </w:p>
        </w:tc>
        <w:tc>
          <w:tcPr>
            <w:tcW w:w="5256" w:type="dxa"/>
          </w:tcPr>
          <w:p w14:paraId="13C7C4C3" w14:textId="77777777" w:rsidR="00B26348" w:rsidRDefault="00000000">
            <w:r>
              <w:t>○ Gum</w:t>
            </w:r>
          </w:p>
        </w:tc>
      </w:tr>
      <w:tr w:rsidR="00B26348" w14:paraId="584F4749" w14:textId="77777777">
        <w:tc>
          <w:tcPr>
            <w:tcW w:w="5256" w:type="dxa"/>
          </w:tcPr>
          <w:p w14:paraId="720553CD" w14:textId="77777777" w:rsidR="00B26348" w:rsidRDefault="00000000">
            <w:r>
              <w:t>○ Multiple mouth locations</w:t>
            </w:r>
          </w:p>
        </w:tc>
        <w:tc>
          <w:tcPr>
            <w:tcW w:w="5256" w:type="dxa"/>
          </w:tcPr>
          <w:p w14:paraId="516CDC61" w14:textId="77777777" w:rsidR="00B26348" w:rsidRDefault="00000000">
            <w:r>
              <w:t>○ Multiple face locations</w:t>
            </w:r>
          </w:p>
        </w:tc>
      </w:tr>
      <w:tr w:rsidR="00B26348" w14:paraId="4BFCD1FA" w14:textId="77777777">
        <w:tc>
          <w:tcPr>
            <w:tcW w:w="5256" w:type="dxa"/>
          </w:tcPr>
          <w:p w14:paraId="746E9162" w14:textId="77777777" w:rsidR="00B26348" w:rsidRDefault="00000000">
            <w:r>
              <w:t>○ Multiple head locations</w:t>
            </w:r>
          </w:p>
        </w:tc>
        <w:tc>
          <w:tcPr>
            <w:tcW w:w="5256" w:type="dxa"/>
          </w:tcPr>
          <w:p w14:paraId="50CC62F3" w14:textId="77777777" w:rsidR="00B26348" w:rsidRDefault="00000000">
            <w:r>
              <w:t>○ Neck, Including Throat</w:t>
            </w:r>
          </w:p>
        </w:tc>
      </w:tr>
      <w:tr w:rsidR="00B26348" w14:paraId="44144157" w14:textId="77777777">
        <w:tc>
          <w:tcPr>
            <w:tcW w:w="5256" w:type="dxa"/>
          </w:tcPr>
          <w:p w14:paraId="3D104B86" w14:textId="77777777" w:rsidR="00B26348" w:rsidRDefault="00000000">
            <w:r>
              <w:t>○ Neck, except internal location of diseases or disorders</w:t>
            </w:r>
          </w:p>
        </w:tc>
        <w:tc>
          <w:tcPr>
            <w:tcW w:w="5256" w:type="dxa"/>
          </w:tcPr>
          <w:p w14:paraId="352E1624" w14:textId="77777777" w:rsidR="00B26348" w:rsidRDefault="00000000">
            <w:r>
              <w:t>○ Vocal cord(s)</w:t>
            </w:r>
          </w:p>
        </w:tc>
      </w:tr>
      <w:tr w:rsidR="00B26348" w14:paraId="76718026" w14:textId="77777777">
        <w:tc>
          <w:tcPr>
            <w:tcW w:w="5256" w:type="dxa"/>
          </w:tcPr>
          <w:p w14:paraId="581B6D69" w14:textId="77777777" w:rsidR="00B26348" w:rsidRDefault="00000000">
            <w:r>
              <w:t>○ Larynx</w:t>
            </w:r>
          </w:p>
        </w:tc>
        <w:tc>
          <w:tcPr>
            <w:tcW w:w="5256" w:type="dxa"/>
          </w:tcPr>
          <w:p w14:paraId="2F4147F0" w14:textId="77777777" w:rsidR="00B26348" w:rsidRDefault="00000000">
            <w:r>
              <w:t>○ Laryngopharynx</w:t>
            </w:r>
          </w:p>
        </w:tc>
      </w:tr>
      <w:tr w:rsidR="00B26348" w14:paraId="0B30F421" w14:textId="77777777">
        <w:tc>
          <w:tcPr>
            <w:tcW w:w="5256" w:type="dxa"/>
          </w:tcPr>
          <w:p w14:paraId="7B4E3A52" w14:textId="77777777" w:rsidR="00B26348" w:rsidRDefault="00000000">
            <w:r>
              <w:t>○ Pharynx</w:t>
            </w:r>
          </w:p>
        </w:tc>
        <w:tc>
          <w:tcPr>
            <w:tcW w:w="5256" w:type="dxa"/>
          </w:tcPr>
          <w:p w14:paraId="03205A32" w14:textId="77777777" w:rsidR="00B26348" w:rsidRDefault="00000000">
            <w:r>
              <w:t>○ Trachea</w:t>
            </w:r>
          </w:p>
        </w:tc>
      </w:tr>
      <w:tr w:rsidR="00B26348" w14:paraId="692CD6D8" w14:textId="77777777">
        <w:tc>
          <w:tcPr>
            <w:tcW w:w="5256" w:type="dxa"/>
          </w:tcPr>
          <w:p w14:paraId="70123FCC" w14:textId="77777777" w:rsidR="00B26348" w:rsidRDefault="00000000">
            <w:r>
              <w:t>○ Multiple internal neck locations</w:t>
            </w:r>
          </w:p>
        </w:tc>
        <w:tc>
          <w:tcPr>
            <w:tcW w:w="5256" w:type="dxa"/>
          </w:tcPr>
          <w:p w14:paraId="07267395" w14:textId="77777777" w:rsidR="00B26348" w:rsidRDefault="00000000">
            <w:r>
              <w:t>○ Trunk</w:t>
            </w:r>
          </w:p>
        </w:tc>
      </w:tr>
      <w:tr w:rsidR="00B26348" w14:paraId="5E01D301" w14:textId="77777777">
        <w:tc>
          <w:tcPr>
            <w:tcW w:w="5256" w:type="dxa"/>
          </w:tcPr>
          <w:p w14:paraId="783B13C0" w14:textId="77777777" w:rsidR="00B26348" w:rsidRDefault="00000000">
            <w:r>
              <w:t>○ Chest, including ribs, internal organs</w:t>
            </w:r>
          </w:p>
        </w:tc>
        <w:tc>
          <w:tcPr>
            <w:tcW w:w="5256" w:type="dxa"/>
          </w:tcPr>
          <w:p w14:paraId="0D71B38D" w14:textId="77777777" w:rsidR="00B26348" w:rsidRDefault="00000000">
            <w:r>
              <w:t>○ Chest, except internal location of diseases or disorders</w:t>
            </w:r>
          </w:p>
        </w:tc>
      </w:tr>
      <w:tr w:rsidR="00B26348" w14:paraId="19CF0694" w14:textId="77777777">
        <w:tc>
          <w:tcPr>
            <w:tcW w:w="5256" w:type="dxa"/>
          </w:tcPr>
          <w:p w14:paraId="0708C2B4" w14:textId="77777777" w:rsidR="00B26348" w:rsidRDefault="00000000">
            <w:r>
              <w:t>○ Esophagus</w:t>
            </w:r>
          </w:p>
        </w:tc>
        <w:tc>
          <w:tcPr>
            <w:tcW w:w="5256" w:type="dxa"/>
          </w:tcPr>
          <w:p w14:paraId="76223819" w14:textId="77777777" w:rsidR="00B26348" w:rsidRDefault="00000000">
            <w:r>
              <w:t>○ Heart</w:t>
            </w:r>
          </w:p>
        </w:tc>
      </w:tr>
      <w:tr w:rsidR="00B26348" w14:paraId="5F1ADACF" w14:textId="77777777">
        <w:tc>
          <w:tcPr>
            <w:tcW w:w="5256" w:type="dxa"/>
          </w:tcPr>
          <w:p w14:paraId="363C1A08" w14:textId="77777777" w:rsidR="00B26348" w:rsidRDefault="00000000">
            <w:r>
              <w:t>○ Bronchus</w:t>
            </w:r>
          </w:p>
        </w:tc>
        <w:tc>
          <w:tcPr>
            <w:tcW w:w="5256" w:type="dxa"/>
          </w:tcPr>
          <w:p w14:paraId="3ABF7C93" w14:textId="77777777" w:rsidR="00B26348" w:rsidRDefault="00000000">
            <w:r>
              <w:t>○ Lung(s), pleura</w:t>
            </w:r>
          </w:p>
        </w:tc>
      </w:tr>
      <w:tr w:rsidR="00B26348" w14:paraId="01D13BEF" w14:textId="77777777">
        <w:tc>
          <w:tcPr>
            <w:tcW w:w="5256" w:type="dxa"/>
          </w:tcPr>
          <w:p w14:paraId="24491503" w14:textId="77777777" w:rsidR="00B26348" w:rsidRDefault="00000000">
            <w:r>
              <w:t>○ Breast(s)—internal</w:t>
            </w:r>
          </w:p>
        </w:tc>
        <w:tc>
          <w:tcPr>
            <w:tcW w:w="5256" w:type="dxa"/>
          </w:tcPr>
          <w:p w14:paraId="22B7D774" w14:textId="77777777" w:rsidR="00B26348" w:rsidRDefault="00000000">
            <w:r>
              <w:t>○ Multiple internal chest locations</w:t>
            </w:r>
          </w:p>
        </w:tc>
      </w:tr>
      <w:tr w:rsidR="00B26348" w14:paraId="397C044F" w14:textId="77777777">
        <w:tc>
          <w:tcPr>
            <w:tcW w:w="5256" w:type="dxa"/>
          </w:tcPr>
          <w:p w14:paraId="52F4FB8B" w14:textId="77777777" w:rsidR="00B26348" w:rsidRDefault="00000000">
            <w:r>
              <w:t>○ Back, including spine, spinal cord</w:t>
            </w:r>
          </w:p>
        </w:tc>
        <w:tc>
          <w:tcPr>
            <w:tcW w:w="5256" w:type="dxa"/>
          </w:tcPr>
          <w:p w14:paraId="1B62D46C" w14:textId="77777777" w:rsidR="00B26348" w:rsidRDefault="00000000">
            <w:r>
              <w:t>○ Thoracic region</w:t>
            </w:r>
          </w:p>
        </w:tc>
      </w:tr>
      <w:tr w:rsidR="00B26348" w14:paraId="0898AD40" w14:textId="77777777">
        <w:tc>
          <w:tcPr>
            <w:tcW w:w="5256" w:type="dxa"/>
          </w:tcPr>
          <w:p w14:paraId="65BE12B4" w14:textId="77777777" w:rsidR="00B26348" w:rsidRDefault="00000000">
            <w:r>
              <w:t>○ Lumbar region</w:t>
            </w:r>
          </w:p>
        </w:tc>
        <w:tc>
          <w:tcPr>
            <w:tcW w:w="5256" w:type="dxa"/>
          </w:tcPr>
          <w:p w14:paraId="47E07296" w14:textId="77777777" w:rsidR="00B26348" w:rsidRDefault="00000000">
            <w:r>
              <w:t>○ Sacral region</w:t>
            </w:r>
          </w:p>
        </w:tc>
      </w:tr>
      <w:tr w:rsidR="00B26348" w14:paraId="41F2ED08" w14:textId="77777777">
        <w:tc>
          <w:tcPr>
            <w:tcW w:w="5256" w:type="dxa"/>
          </w:tcPr>
          <w:p w14:paraId="643B3209" w14:textId="77777777" w:rsidR="00B26348" w:rsidRDefault="00000000">
            <w:r>
              <w:t>○ Coccygeal region</w:t>
            </w:r>
          </w:p>
        </w:tc>
        <w:tc>
          <w:tcPr>
            <w:tcW w:w="5256" w:type="dxa"/>
          </w:tcPr>
          <w:p w14:paraId="4DFB6F8A" w14:textId="77777777" w:rsidR="00B26348" w:rsidRDefault="00000000">
            <w:r>
              <w:t>○ Multiple back regions</w:t>
            </w:r>
          </w:p>
        </w:tc>
      </w:tr>
      <w:tr w:rsidR="00B26348" w14:paraId="1D108B55" w14:textId="77777777">
        <w:tc>
          <w:tcPr>
            <w:tcW w:w="5256" w:type="dxa"/>
          </w:tcPr>
          <w:p w14:paraId="1F7C14F7" w14:textId="77777777" w:rsidR="00B26348" w:rsidRDefault="00000000">
            <w:r>
              <w:t>○ Back, including spine, spinal cord, n.e.c.</w:t>
            </w:r>
          </w:p>
        </w:tc>
        <w:tc>
          <w:tcPr>
            <w:tcW w:w="5256" w:type="dxa"/>
          </w:tcPr>
          <w:p w14:paraId="763CFF06" w14:textId="77777777" w:rsidR="00B26348" w:rsidRDefault="00000000">
            <w:r>
              <w:t>○ Abdomen</w:t>
            </w:r>
          </w:p>
        </w:tc>
      </w:tr>
      <w:tr w:rsidR="00B26348" w14:paraId="6AA109AD" w14:textId="77777777">
        <w:tc>
          <w:tcPr>
            <w:tcW w:w="5256" w:type="dxa"/>
          </w:tcPr>
          <w:p w14:paraId="1EBE02FD" w14:textId="77777777" w:rsidR="00B26348" w:rsidRDefault="00000000">
            <w:r>
              <w:t>○ Abdomen, except internal location of diseases or disorders</w:t>
            </w:r>
          </w:p>
        </w:tc>
        <w:tc>
          <w:tcPr>
            <w:tcW w:w="5256" w:type="dxa"/>
          </w:tcPr>
          <w:p w14:paraId="7A8565D8" w14:textId="77777777" w:rsidR="00B26348" w:rsidRDefault="00000000">
            <w:r>
              <w:t>○ Stomach organ</w:t>
            </w:r>
          </w:p>
        </w:tc>
      </w:tr>
      <w:tr w:rsidR="00B26348" w14:paraId="20C243A2" w14:textId="77777777">
        <w:tc>
          <w:tcPr>
            <w:tcW w:w="5256" w:type="dxa"/>
          </w:tcPr>
          <w:p w14:paraId="3EFD1594" w14:textId="77777777" w:rsidR="00B26348" w:rsidRDefault="00000000">
            <w:r>
              <w:t>○ Spleen</w:t>
            </w:r>
          </w:p>
        </w:tc>
        <w:tc>
          <w:tcPr>
            <w:tcW w:w="5256" w:type="dxa"/>
          </w:tcPr>
          <w:p w14:paraId="0E319F8B" w14:textId="77777777" w:rsidR="00B26348" w:rsidRDefault="00000000">
            <w:r>
              <w:t>○ Urinary organs</w:t>
            </w:r>
          </w:p>
        </w:tc>
      </w:tr>
      <w:tr w:rsidR="00B26348" w14:paraId="788F8697" w14:textId="77777777">
        <w:tc>
          <w:tcPr>
            <w:tcW w:w="5256" w:type="dxa"/>
          </w:tcPr>
          <w:p w14:paraId="57A950CD" w14:textId="77777777" w:rsidR="00B26348" w:rsidRDefault="00000000">
            <w:r>
              <w:t>○ Bladder</w:t>
            </w:r>
          </w:p>
        </w:tc>
        <w:tc>
          <w:tcPr>
            <w:tcW w:w="5256" w:type="dxa"/>
          </w:tcPr>
          <w:p w14:paraId="158DB618" w14:textId="77777777" w:rsidR="00B26348" w:rsidRDefault="00000000">
            <w:r>
              <w:t>○ Kidney(s)</w:t>
            </w:r>
          </w:p>
        </w:tc>
      </w:tr>
      <w:tr w:rsidR="00B26348" w14:paraId="7D24FB4B" w14:textId="77777777">
        <w:tc>
          <w:tcPr>
            <w:tcW w:w="5256" w:type="dxa"/>
          </w:tcPr>
          <w:p w14:paraId="352B40D3" w14:textId="77777777" w:rsidR="00B26348" w:rsidRDefault="00000000">
            <w:r>
              <w:t>○ Multiple urinary organs</w:t>
            </w:r>
          </w:p>
        </w:tc>
        <w:tc>
          <w:tcPr>
            <w:tcW w:w="5256" w:type="dxa"/>
          </w:tcPr>
          <w:p w14:paraId="57629CC4" w14:textId="77777777" w:rsidR="00B26348" w:rsidRDefault="00000000">
            <w:r>
              <w:t>○ Intestines, peritoneum</w:t>
            </w:r>
          </w:p>
        </w:tc>
      </w:tr>
      <w:tr w:rsidR="00B26348" w14:paraId="3A7338E8" w14:textId="77777777">
        <w:tc>
          <w:tcPr>
            <w:tcW w:w="5256" w:type="dxa"/>
          </w:tcPr>
          <w:p w14:paraId="0EC96243" w14:textId="77777777" w:rsidR="00B26348" w:rsidRDefault="00000000">
            <w:r>
              <w:t>○ Peritoneum</w:t>
            </w:r>
          </w:p>
        </w:tc>
        <w:tc>
          <w:tcPr>
            <w:tcW w:w="5256" w:type="dxa"/>
          </w:tcPr>
          <w:p w14:paraId="5ECB5B1C" w14:textId="77777777" w:rsidR="00B26348" w:rsidRDefault="00000000">
            <w:r>
              <w:t>○ Small intestine</w:t>
            </w:r>
          </w:p>
        </w:tc>
      </w:tr>
      <w:tr w:rsidR="00B26348" w14:paraId="72F11B8F" w14:textId="77777777">
        <w:tc>
          <w:tcPr>
            <w:tcW w:w="5256" w:type="dxa"/>
          </w:tcPr>
          <w:p w14:paraId="715B0028" w14:textId="77777777" w:rsidR="00B26348" w:rsidRDefault="00000000">
            <w:r>
              <w:t>○ Large intestine, colon, rectum</w:t>
            </w:r>
          </w:p>
        </w:tc>
        <w:tc>
          <w:tcPr>
            <w:tcW w:w="5256" w:type="dxa"/>
          </w:tcPr>
          <w:p w14:paraId="4B22039B" w14:textId="77777777" w:rsidR="00B26348" w:rsidRDefault="00000000">
            <w:r>
              <w:t>○ Multiple intestinal locations</w:t>
            </w:r>
          </w:p>
        </w:tc>
      </w:tr>
      <w:tr w:rsidR="00B26348" w14:paraId="28EF58E9" w14:textId="77777777">
        <w:tc>
          <w:tcPr>
            <w:tcW w:w="5256" w:type="dxa"/>
          </w:tcPr>
          <w:p w14:paraId="26BB3D61" w14:textId="77777777" w:rsidR="00B26348" w:rsidRDefault="00000000">
            <w:r>
              <w:t>○ Other digestive structures</w:t>
            </w:r>
          </w:p>
        </w:tc>
        <w:tc>
          <w:tcPr>
            <w:tcW w:w="5256" w:type="dxa"/>
          </w:tcPr>
          <w:p w14:paraId="782E7299" w14:textId="77777777" w:rsidR="00B26348" w:rsidRDefault="00000000">
            <w:r>
              <w:t>○ Liver</w:t>
            </w:r>
          </w:p>
        </w:tc>
      </w:tr>
      <w:tr w:rsidR="00B26348" w14:paraId="741F8159" w14:textId="77777777">
        <w:tc>
          <w:tcPr>
            <w:tcW w:w="5256" w:type="dxa"/>
          </w:tcPr>
          <w:p w14:paraId="0132A9E8" w14:textId="77777777" w:rsidR="00B26348" w:rsidRDefault="00000000">
            <w:r>
              <w:t>○ Gallbladder</w:t>
            </w:r>
          </w:p>
        </w:tc>
        <w:tc>
          <w:tcPr>
            <w:tcW w:w="5256" w:type="dxa"/>
          </w:tcPr>
          <w:p w14:paraId="0FACD2CB" w14:textId="77777777" w:rsidR="00B26348" w:rsidRDefault="00000000">
            <w:r>
              <w:t>○ Pancreas</w:t>
            </w:r>
          </w:p>
        </w:tc>
      </w:tr>
      <w:tr w:rsidR="00B26348" w14:paraId="5030A13B" w14:textId="77777777">
        <w:tc>
          <w:tcPr>
            <w:tcW w:w="5256" w:type="dxa"/>
          </w:tcPr>
          <w:p w14:paraId="77B2233C" w14:textId="77777777" w:rsidR="00B26348" w:rsidRDefault="00000000">
            <w:r>
              <w:t>○ Multiple other digestive structures</w:t>
            </w:r>
          </w:p>
        </w:tc>
        <w:tc>
          <w:tcPr>
            <w:tcW w:w="5256" w:type="dxa"/>
          </w:tcPr>
          <w:p w14:paraId="07FEAC9C" w14:textId="77777777" w:rsidR="00B26348" w:rsidRDefault="00000000">
            <w:r>
              <w:t>○ Multiple internal abdominal locations</w:t>
            </w:r>
          </w:p>
        </w:tc>
      </w:tr>
      <w:tr w:rsidR="00B26348" w14:paraId="5F072AA5" w14:textId="77777777">
        <w:tc>
          <w:tcPr>
            <w:tcW w:w="5256" w:type="dxa"/>
          </w:tcPr>
          <w:p w14:paraId="74A635FD" w14:textId="77777777" w:rsidR="00B26348" w:rsidRDefault="00000000">
            <w:r>
              <w:t>○ Pelvic region</w:t>
            </w:r>
          </w:p>
        </w:tc>
        <w:tc>
          <w:tcPr>
            <w:tcW w:w="5256" w:type="dxa"/>
          </w:tcPr>
          <w:p w14:paraId="277217C8" w14:textId="77777777" w:rsidR="00B26348" w:rsidRDefault="00000000">
            <w:r>
              <w:t>○ Pelvic region, unspecified</w:t>
            </w:r>
          </w:p>
        </w:tc>
      </w:tr>
      <w:tr w:rsidR="00B26348" w14:paraId="43356F60" w14:textId="77777777">
        <w:tc>
          <w:tcPr>
            <w:tcW w:w="5256" w:type="dxa"/>
          </w:tcPr>
          <w:p w14:paraId="30FBF7B9" w14:textId="77777777" w:rsidR="00B26348" w:rsidRDefault="00000000">
            <w:r>
              <w:t>○ Hip(s)</w:t>
            </w:r>
          </w:p>
        </w:tc>
        <w:tc>
          <w:tcPr>
            <w:tcW w:w="5256" w:type="dxa"/>
          </w:tcPr>
          <w:p w14:paraId="4D5B50BE" w14:textId="77777777" w:rsidR="00B26348" w:rsidRDefault="00000000">
            <w:r>
              <w:t>○ Pelvis</w:t>
            </w:r>
          </w:p>
        </w:tc>
      </w:tr>
      <w:tr w:rsidR="00B26348" w14:paraId="5A6423C7" w14:textId="77777777">
        <w:tc>
          <w:tcPr>
            <w:tcW w:w="5256" w:type="dxa"/>
          </w:tcPr>
          <w:p w14:paraId="73FE945B" w14:textId="77777777" w:rsidR="00B26348" w:rsidRDefault="00000000">
            <w:r>
              <w:t>○ Buttock(s)</w:t>
            </w:r>
          </w:p>
        </w:tc>
        <w:tc>
          <w:tcPr>
            <w:tcW w:w="5256" w:type="dxa"/>
          </w:tcPr>
          <w:p w14:paraId="088E6923" w14:textId="77777777" w:rsidR="00B26348" w:rsidRDefault="00000000">
            <w:r>
              <w:t>○ Groin</w:t>
            </w:r>
          </w:p>
        </w:tc>
      </w:tr>
      <w:tr w:rsidR="00B26348" w14:paraId="5FB7999F" w14:textId="77777777">
        <w:tc>
          <w:tcPr>
            <w:tcW w:w="5256" w:type="dxa"/>
          </w:tcPr>
          <w:p w14:paraId="4EBD6EBF" w14:textId="77777777" w:rsidR="00B26348" w:rsidRDefault="00000000">
            <w:r>
              <w:t>○ External reproductive tract structures</w:t>
            </w:r>
          </w:p>
        </w:tc>
        <w:tc>
          <w:tcPr>
            <w:tcW w:w="5256" w:type="dxa"/>
          </w:tcPr>
          <w:p w14:paraId="544E6CFA" w14:textId="77777777" w:rsidR="00B26348" w:rsidRDefault="00000000">
            <w:r>
              <w:t>○ Scrotum</w:t>
            </w:r>
          </w:p>
        </w:tc>
      </w:tr>
      <w:tr w:rsidR="00B26348" w14:paraId="308435FB" w14:textId="77777777">
        <w:tc>
          <w:tcPr>
            <w:tcW w:w="5256" w:type="dxa"/>
          </w:tcPr>
          <w:p w14:paraId="218D4AB2" w14:textId="77777777" w:rsidR="00B26348" w:rsidRDefault="00000000">
            <w:r>
              <w:t>○ Penis</w:t>
            </w:r>
          </w:p>
        </w:tc>
        <w:tc>
          <w:tcPr>
            <w:tcW w:w="5256" w:type="dxa"/>
          </w:tcPr>
          <w:p w14:paraId="447751A6" w14:textId="77777777" w:rsidR="00B26348" w:rsidRDefault="00000000">
            <w:r>
              <w:t>○ External female genital region</w:t>
            </w:r>
          </w:p>
        </w:tc>
      </w:tr>
      <w:tr w:rsidR="00B26348" w14:paraId="13DBEF79" w14:textId="77777777">
        <w:tc>
          <w:tcPr>
            <w:tcW w:w="5256" w:type="dxa"/>
          </w:tcPr>
          <w:p w14:paraId="5B17AE81" w14:textId="77777777" w:rsidR="00B26348" w:rsidRDefault="00000000">
            <w:r>
              <w:t>○ Multiple external reproductive tract structures</w:t>
            </w:r>
          </w:p>
        </w:tc>
        <w:tc>
          <w:tcPr>
            <w:tcW w:w="5256" w:type="dxa"/>
          </w:tcPr>
          <w:p w14:paraId="368E8047" w14:textId="77777777" w:rsidR="00B26348" w:rsidRDefault="00000000">
            <w:r>
              <w:t>○ Internal reproductive tract structures</w:t>
            </w:r>
          </w:p>
        </w:tc>
      </w:tr>
      <w:tr w:rsidR="00B26348" w14:paraId="4CCE8971" w14:textId="77777777">
        <w:tc>
          <w:tcPr>
            <w:tcW w:w="5256" w:type="dxa"/>
          </w:tcPr>
          <w:p w14:paraId="777EB9F7" w14:textId="77777777" w:rsidR="00B26348" w:rsidRDefault="00000000">
            <w:r>
              <w:t>○ Prostate</w:t>
            </w:r>
          </w:p>
        </w:tc>
        <w:tc>
          <w:tcPr>
            <w:tcW w:w="5256" w:type="dxa"/>
          </w:tcPr>
          <w:p w14:paraId="53B11DBC" w14:textId="77777777" w:rsidR="00B26348" w:rsidRDefault="00000000">
            <w:r>
              <w:t>○ Testis (testes)</w:t>
            </w:r>
          </w:p>
        </w:tc>
      </w:tr>
      <w:tr w:rsidR="00B26348" w14:paraId="593A8FDF" w14:textId="77777777">
        <w:tc>
          <w:tcPr>
            <w:tcW w:w="5256" w:type="dxa"/>
          </w:tcPr>
          <w:p w14:paraId="2A7B8D38" w14:textId="77777777" w:rsidR="00B26348" w:rsidRDefault="00000000">
            <w:r>
              <w:t>○ Ovary (ovaries)</w:t>
            </w:r>
          </w:p>
        </w:tc>
        <w:tc>
          <w:tcPr>
            <w:tcW w:w="5256" w:type="dxa"/>
          </w:tcPr>
          <w:p w14:paraId="60E556AA" w14:textId="77777777" w:rsidR="00B26348" w:rsidRDefault="00000000">
            <w:r>
              <w:t>○ Uterus</w:t>
            </w:r>
          </w:p>
        </w:tc>
      </w:tr>
      <w:tr w:rsidR="00B26348" w14:paraId="375166ED" w14:textId="77777777">
        <w:tc>
          <w:tcPr>
            <w:tcW w:w="5256" w:type="dxa"/>
          </w:tcPr>
          <w:p w14:paraId="36AE4F3B" w14:textId="77777777" w:rsidR="00B26348" w:rsidRDefault="00000000">
            <w:r>
              <w:t>○ Multiple internal reproductive tract structures</w:t>
            </w:r>
          </w:p>
        </w:tc>
        <w:tc>
          <w:tcPr>
            <w:tcW w:w="5256" w:type="dxa"/>
          </w:tcPr>
          <w:p w14:paraId="58224F84" w14:textId="77777777" w:rsidR="00B26348" w:rsidRDefault="00000000">
            <w:r>
              <w:t>○ Multiple pelvic region locations</w:t>
            </w:r>
          </w:p>
        </w:tc>
      </w:tr>
      <w:tr w:rsidR="00B26348" w14:paraId="7A774CA2" w14:textId="77777777">
        <w:tc>
          <w:tcPr>
            <w:tcW w:w="5256" w:type="dxa"/>
          </w:tcPr>
          <w:p w14:paraId="48E6621F" w14:textId="77777777" w:rsidR="00B26348" w:rsidRDefault="00000000">
            <w:r>
              <w:t>○ Multiple trunk locations</w:t>
            </w:r>
          </w:p>
        </w:tc>
        <w:tc>
          <w:tcPr>
            <w:tcW w:w="5256" w:type="dxa"/>
          </w:tcPr>
          <w:p w14:paraId="494F18CD" w14:textId="77777777" w:rsidR="00B26348" w:rsidRDefault="00000000">
            <w:r>
              <w:t>○ Upper Extremities</w:t>
            </w:r>
          </w:p>
        </w:tc>
      </w:tr>
      <w:tr w:rsidR="00B26348" w14:paraId="52C0C551" w14:textId="77777777">
        <w:tc>
          <w:tcPr>
            <w:tcW w:w="5256" w:type="dxa"/>
          </w:tcPr>
          <w:p w14:paraId="4DC3CCBA" w14:textId="77777777" w:rsidR="00B26348" w:rsidRDefault="00000000">
            <w:r>
              <w:t>○ Shoulder(s), including clavicle(s), scapula(e)</w:t>
            </w:r>
          </w:p>
        </w:tc>
        <w:tc>
          <w:tcPr>
            <w:tcW w:w="5256" w:type="dxa"/>
          </w:tcPr>
          <w:p w14:paraId="6B91C85F" w14:textId="77777777" w:rsidR="00B26348" w:rsidRDefault="00000000">
            <w:r>
              <w:t>○ Arm(s)</w:t>
            </w:r>
          </w:p>
        </w:tc>
      </w:tr>
      <w:tr w:rsidR="00B26348" w14:paraId="578E6637" w14:textId="77777777">
        <w:tc>
          <w:tcPr>
            <w:tcW w:w="5256" w:type="dxa"/>
          </w:tcPr>
          <w:p w14:paraId="485EA857" w14:textId="77777777" w:rsidR="00B26348" w:rsidRDefault="00000000">
            <w:r>
              <w:t>○ Upper arm(s)</w:t>
            </w:r>
          </w:p>
        </w:tc>
        <w:tc>
          <w:tcPr>
            <w:tcW w:w="5256" w:type="dxa"/>
          </w:tcPr>
          <w:p w14:paraId="726CEB5E" w14:textId="77777777" w:rsidR="00B26348" w:rsidRDefault="00000000">
            <w:r>
              <w:t>○ Elbow(s)</w:t>
            </w:r>
          </w:p>
        </w:tc>
      </w:tr>
      <w:tr w:rsidR="00B26348" w14:paraId="1CE0F74B" w14:textId="77777777">
        <w:tc>
          <w:tcPr>
            <w:tcW w:w="5256" w:type="dxa"/>
          </w:tcPr>
          <w:p w14:paraId="0CF42992" w14:textId="77777777" w:rsidR="00B26348" w:rsidRDefault="00000000">
            <w:r>
              <w:t>○ Forearm(s)</w:t>
            </w:r>
          </w:p>
        </w:tc>
        <w:tc>
          <w:tcPr>
            <w:tcW w:w="5256" w:type="dxa"/>
          </w:tcPr>
          <w:p w14:paraId="0DEB747F" w14:textId="77777777" w:rsidR="00B26348" w:rsidRDefault="00000000">
            <w:r>
              <w:t>○ Multiple arm locations</w:t>
            </w:r>
          </w:p>
        </w:tc>
      </w:tr>
      <w:tr w:rsidR="00B26348" w14:paraId="51DE41D1" w14:textId="77777777">
        <w:tc>
          <w:tcPr>
            <w:tcW w:w="5256" w:type="dxa"/>
          </w:tcPr>
          <w:p w14:paraId="7D7BB2D6" w14:textId="77777777" w:rsidR="00B26348" w:rsidRDefault="00000000">
            <w:r>
              <w:t>○ Elbow(s) and arms(s)</w:t>
            </w:r>
          </w:p>
        </w:tc>
        <w:tc>
          <w:tcPr>
            <w:tcW w:w="5256" w:type="dxa"/>
          </w:tcPr>
          <w:p w14:paraId="0D88BD99" w14:textId="77777777" w:rsidR="00B26348" w:rsidRDefault="00000000">
            <w:r>
              <w:t>○ Wrist(s)</w:t>
            </w:r>
          </w:p>
        </w:tc>
      </w:tr>
      <w:tr w:rsidR="00B26348" w14:paraId="6CF2EF96" w14:textId="77777777">
        <w:tc>
          <w:tcPr>
            <w:tcW w:w="5256" w:type="dxa"/>
          </w:tcPr>
          <w:p w14:paraId="568FC159" w14:textId="77777777" w:rsidR="00B26348" w:rsidRDefault="00000000">
            <w:r>
              <w:t>○ Hand(s)</w:t>
            </w:r>
          </w:p>
        </w:tc>
        <w:tc>
          <w:tcPr>
            <w:tcW w:w="5256" w:type="dxa"/>
          </w:tcPr>
          <w:p w14:paraId="63F945AD" w14:textId="77777777" w:rsidR="00B26348" w:rsidRDefault="00000000">
            <w:r>
              <w:t>○ Hand(s), except finger(s)</w:t>
            </w:r>
          </w:p>
        </w:tc>
      </w:tr>
      <w:tr w:rsidR="00B26348" w14:paraId="5197C297" w14:textId="77777777">
        <w:tc>
          <w:tcPr>
            <w:tcW w:w="5256" w:type="dxa"/>
          </w:tcPr>
          <w:p w14:paraId="3EDE435B" w14:textId="77777777" w:rsidR="00B26348" w:rsidRDefault="00000000">
            <w:r>
              <w:t>○ Finger(s), fingernail(s)</w:t>
            </w:r>
          </w:p>
        </w:tc>
        <w:tc>
          <w:tcPr>
            <w:tcW w:w="5256" w:type="dxa"/>
          </w:tcPr>
          <w:p w14:paraId="6FCAC941" w14:textId="77777777" w:rsidR="00B26348" w:rsidRDefault="00000000">
            <w:r>
              <w:t>○ Fingernail(s), nailbed(s)</w:t>
            </w:r>
          </w:p>
        </w:tc>
      </w:tr>
      <w:tr w:rsidR="00B26348" w14:paraId="52B56113" w14:textId="77777777">
        <w:tc>
          <w:tcPr>
            <w:tcW w:w="5256" w:type="dxa"/>
          </w:tcPr>
          <w:p w14:paraId="4610FDFC" w14:textId="77777777" w:rsidR="00B26348" w:rsidRDefault="00000000">
            <w:r>
              <w:t>○ Fingertip(s)</w:t>
            </w:r>
          </w:p>
        </w:tc>
        <w:tc>
          <w:tcPr>
            <w:tcW w:w="5256" w:type="dxa"/>
          </w:tcPr>
          <w:p w14:paraId="14EC924D" w14:textId="77777777" w:rsidR="00B26348" w:rsidRDefault="00000000">
            <w:r>
              <w:t>○ Finger(s), fingernail(s), n.e.c.</w:t>
            </w:r>
          </w:p>
        </w:tc>
      </w:tr>
      <w:tr w:rsidR="00B26348" w14:paraId="43459E31" w14:textId="77777777">
        <w:tc>
          <w:tcPr>
            <w:tcW w:w="5256" w:type="dxa"/>
          </w:tcPr>
          <w:p w14:paraId="1359EC39" w14:textId="77777777" w:rsidR="00B26348" w:rsidRDefault="00000000">
            <w:r>
              <w:t>○ Hand(s) and finger(s)</w:t>
            </w:r>
          </w:p>
        </w:tc>
        <w:tc>
          <w:tcPr>
            <w:tcW w:w="5256" w:type="dxa"/>
          </w:tcPr>
          <w:p w14:paraId="7BC803C5" w14:textId="77777777" w:rsidR="00B26348" w:rsidRDefault="00000000">
            <w:r>
              <w:t>○ Hand(s), n.e.c.</w:t>
            </w:r>
          </w:p>
        </w:tc>
      </w:tr>
      <w:tr w:rsidR="00B26348" w14:paraId="1698FB16" w14:textId="77777777">
        <w:tc>
          <w:tcPr>
            <w:tcW w:w="5256" w:type="dxa"/>
          </w:tcPr>
          <w:p w14:paraId="60D2A0EE" w14:textId="77777777" w:rsidR="00B26348" w:rsidRDefault="00000000">
            <w:r>
              <w:t>○ Multiple upper extremities locations</w:t>
            </w:r>
          </w:p>
        </w:tc>
        <w:tc>
          <w:tcPr>
            <w:tcW w:w="5256" w:type="dxa"/>
          </w:tcPr>
          <w:p w14:paraId="0B74B038" w14:textId="77777777" w:rsidR="00B26348" w:rsidRDefault="00000000">
            <w:r>
              <w:t>○ Hand(s) and arms(s)</w:t>
            </w:r>
          </w:p>
        </w:tc>
      </w:tr>
      <w:tr w:rsidR="00B26348" w14:paraId="6EAF303B" w14:textId="77777777">
        <w:tc>
          <w:tcPr>
            <w:tcW w:w="5256" w:type="dxa"/>
          </w:tcPr>
          <w:p w14:paraId="05E52AF3" w14:textId="77777777" w:rsidR="00B26348" w:rsidRDefault="00000000">
            <w:r>
              <w:t>○ Hand(s) and elbow(s)</w:t>
            </w:r>
          </w:p>
        </w:tc>
        <w:tc>
          <w:tcPr>
            <w:tcW w:w="5256" w:type="dxa"/>
          </w:tcPr>
          <w:p w14:paraId="43AD6958" w14:textId="77777777" w:rsidR="00B26348" w:rsidRDefault="00000000">
            <w:r>
              <w:t>○ Hand(s) and wrist(s)</w:t>
            </w:r>
          </w:p>
        </w:tc>
      </w:tr>
      <w:tr w:rsidR="00B26348" w14:paraId="6374B15D" w14:textId="77777777">
        <w:tc>
          <w:tcPr>
            <w:tcW w:w="5256" w:type="dxa"/>
          </w:tcPr>
          <w:p w14:paraId="51DA2A6A" w14:textId="77777777" w:rsidR="00B26348" w:rsidRDefault="00000000">
            <w:r>
              <w:t>○ Wrist(s) and arm(s)</w:t>
            </w:r>
          </w:p>
        </w:tc>
        <w:tc>
          <w:tcPr>
            <w:tcW w:w="5256" w:type="dxa"/>
          </w:tcPr>
          <w:p w14:paraId="3999FC66" w14:textId="77777777" w:rsidR="00B26348" w:rsidRDefault="00000000">
            <w:r>
              <w:t>○ Wrist(s) and elbow(s)</w:t>
            </w:r>
          </w:p>
        </w:tc>
      </w:tr>
      <w:tr w:rsidR="00B26348" w14:paraId="3FACE4C4" w14:textId="77777777">
        <w:tc>
          <w:tcPr>
            <w:tcW w:w="5256" w:type="dxa"/>
          </w:tcPr>
          <w:p w14:paraId="0EC53499" w14:textId="77777777" w:rsidR="00B26348" w:rsidRDefault="00000000">
            <w:r>
              <w:t>○ Shoulder(s) and arm(s)</w:t>
            </w:r>
          </w:p>
        </w:tc>
        <w:tc>
          <w:tcPr>
            <w:tcW w:w="5256" w:type="dxa"/>
          </w:tcPr>
          <w:p w14:paraId="3E7F9611" w14:textId="77777777" w:rsidR="00B26348" w:rsidRDefault="00000000">
            <w:r>
              <w:t>○ Lower Extremities</w:t>
            </w:r>
          </w:p>
        </w:tc>
      </w:tr>
      <w:tr w:rsidR="00B26348" w14:paraId="66F7F1B4" w14:textId="77777777">
        <w:tc>
          <w:tcPr>
            <w:tcW w:w="5256" w:type="dxa"/>
          </w:tcPr>
          <w:p w14:paraId="66D0FDD4" w14:textId="77777777" w:rsidR="00B26348" w:rsidRDefault="00000000">
            <w:r>
              <w:t>○ Leg(s)</w:t>
            </w:r>
          </w:p>
        </w:tc>
        <w:tc>
          <w:tcPr>
            <w:tcW w:w="5256" w:type="dxa"/>
          </w:tcPr>
          <w:p w14:paraId="7AA6AAEB" w14:textId="77777777" w:rsidR="00B26348" w:rsidRDefault="00000000">
            <w:r>
              <w:t>○ Thigh(s)</w:t>
            </w:r>
          </w:p>
        </w:tc>
      </w:tr>
      <w:tr w:rsidR="00B26348" w14:paraId="2E68E1F7" w14:textId="77777777">
        <w:tc>
          <w:tcPr>
            <w:tcW w:w="5256" w:type="dxa"/>
          </w:tcPr>
          <w:p w14:paraId="51007BCD" w14:textId="77777777" w:rsidR="00B26348" w:rsidRDefault="00000000">
            <w:r>
              <w:t>○ Knee(s)</w:t>
            </w:r>
          </w:p>
        </w:tc>
        <w:tc>
          <w:tcPr>
            <w:tcW w:w="5256" w:type="dxa"/>
          </w:tcPr>
          <w:p w14:paraId="1A9A5984" w14:textId="77777777" w:rsidR="00B26348" w:rsidRDefault="00000000">
            <w:r>
              <w:t>○ Lower leg(s)</w:t>
            </w:r>
          </w:p>
        </w:tc>
      </w:tr>
      <w:tr w:rsidR="00B26348" w14:paraId="177A8D33" w14:textId="77777777">
        <w:tc>
          <w:tcPr>
            <w:tcW w:w="5256" w:type="dxa"/>
          </w:tcPr>
          <w:p w14:paraId="08B17F60" w14:textId="77777777" w:rsidR="00B26348" w:rsidRDefault="00000000">
            <w:r>
              <w:t>○ Multiple leg locations</w:t>
            </w:r>
          </w:p>
        </w:tc>
        <w:tc>
          <w:tcPr>
            <w:tcW w:w="5256" w:type="dxa"/>
          </w:tcPr>
          <w:p w14:paraId="1C7033A9" w14:textId="77777777" w:rsidR="00B26348" w:rsidRDefault="00000000">
            <w:r>
              <w:t>○ Knee(s) and leg(s)</w:t>
            </w:r>
          </w:p>
        </w:tc>
      </w:tr>
      <w:tr w:rsidR="00B26348" w14:paraId="4F866721" w14:textId="77777777">
        <w:tc>
          <w:tcPr>
            <w:tcW w:w="5256" w:type="dxa"/>
          </w:tcPr>
          <w:p w14:paraId="538796D9" w14:textId="77777777" w:rsidR="00B26348" w:rsidRDefault="00000000">
            <w:r>
              <w:t>○ Ankle(s)</w:t>
            </w:r>
          </w:p>
        </w:tc>
        <w:tc>
          <w:tcPr>
            <w:tcW w:w="5256" w:type="dxa"/>
          </w:tcPr>
          <w:p w14:paraId="13B2DAF3" w14:textId="77777777" w:rsidR="00B26348" w:rsidRDefault="00000000">
            <w:r>
              <w:t>○ Foot (feet)</w:t>
            </w:r>
          </w:p>
        </w:tc>
      </w:tr>
      <w:tr w:rsidR="00B26348" w14:paraId="1F3051B6" w14:textId="77777777">
        <w:tc>
          <w:tcPr>
            <w:tcW w:w="5256" w:type="dxa"/>
          </w:tcPr>
          <w:p w14:paraId="722F486F" w14:textId="77777777" w:rsidR="00B26348" w:rsidRDefault="00000000">
            <w:r>
              <w:t>○ Top of Foot (feet)</w:t>
            </w:r>
          </w:p>
        </w:tc>
        <w:tc>
          <w:tcPr>
            <w:tcW w:w="5256" w:type="dxa"/>
          </w:tcPr>
          <w:p w14:paraId="1AFAB64C" w14:textId="77777777" w:rsidR="00B26348" w:rsidRDefault="00000000">
            <w:r>
              <w:t>○ Sole(s)</w:t>
            </w:r>
          </w:p>
        </w:tc>
      </w:tr>
      <w:tr w:rsidR="00B26348" w14:paraId="5099227C" w14:textId="77777777">
        <w:tc>
          <w:tcPr>
            <w:tcW w:w="5256" w:type="dxa"/>
          </w:tcPr>
          <w:p w14:paraId="1BBB6D44" w14:textId="77777777" w:rsidR="00B26348" w:rsidRDefault="00000000">
            <w:r>
              <w:t>○ Sole(s), unspecified</w:t>
            </w:r>
          </w:p>
        </w:tc>
        <w:tc>
          <w:tcPr>
            <w:tcW w:w="5256" w:type="dxa"/>
          </w:tcPr>
          <w:p w14:paraId="005B7B63" w14:textId="77777777" w:rsidR="00B26348" w:rsidRDefault="00000000">
            <w:r>
              <w:t>○ Ball(s) of the foot</w:t>
            </w:r>
          </w:p>
        </w:tc>
      </w:tr>
      <w:tr w:rsidR="00B26348" w14:paraId="2A36B991" w14:textId="77777777">
        <w:tc>
          <w:tcPr>
            <w:tcW w:w="5256" w:type="dxa"/>
          </w:tcPr>
          <w:p w14:paraId="1DCCDE9E" w14:textId="77777777" w:rsidR="00B26348" w:rsidRDefault="00000000">
            <w:r>
              <w:t>○ Arch(es), instep(s)</w:t>
            </w:r>
          </w:p>
        </w:tc>
        <w:tc>
          <w:tcPr>
            <w:tcW w:w="5256" w:type="dxa"/>
          </w:tcPr>
          <w:p w14:paraId="57852704" w14:textId="77777777" w:rsidR="00B26348" w:rsidRDefault="00000000">
            <w:r>
              <w:t>○ Heel(s)</w:t>
            </w:r>
          </w:p>
        </w:tc>
      </w:tr>
      <w:tr w:rsidR="00B26348" w14:paraId="013BF4E0" w14:textId="77777777">
        <w:tc>
          <w:tcPr>
            <w:tcW w:w="5256" w:type="dxa"/>
          </w:tcPr>
          <w:p w14:paraId="1079C5D9" w14:textId="77777777" w:rsidR="00B26348" w:rsidRDefault="00000000">
            <w:r>
              <w:t>○ Multiple sole locations</w:t>
            </w:r>
          </w:p>
        </w:tc>
        <w:tc>
          <w:tcPr>
            <w:tcW w:w="5256" w:type="dxa"/>
          </w:tcPr>
          <w:p w14:paraId="2AA7C4F7" w14:textId="77777777" w:rsidR="00B26348" w:rsidRDefault="00000000">
            <w:r>
              <w:t>○ Toes(s), toenail(s)</w:t>
            </w:r>
          </w:p>
        </w:tc>
      </w:tr>
      <w:tr w:rsidR="00B26348" w14:paraId="2E3DB155" w14:textId="77777777">
        <w:tc>
          <w:tcPr>
            <w:tcW w:w="5256" w:type="dxa"/>
          </w:tcPr>
          <w:p w14:paraId="742DF13D" w14:textId="77777777" w:rsidR="00B26348" w:rsidRDefault="00000000">
            <w:r>
              <w:t>○ Multiple foot (feet) locations</w:t>
            </w:r>
          </w:p>
        </w:tc>
        <w:tc>
          <w:tcPr>
            <w:tcW w:w="5256" w:type="dxa"/>
          </w:tcPr>
          <w:p w14:paraId="218CB663" w14:textId="77777777" w:rsidR="00B26348" w:rsidRDefault="00000000">
            <w:r>
              <w:t>○ Multiple lower extremities locations</w:t>
            </w:r>
          </w:p>
        </w:tc>
      </w:tr>
      <w:tr w:rsidR="00B26348" w14:paraId="69AE2392" w14:textId="77777777">
        <w:tc>
          <w:tcPr>
            <w:tcW w:w="5256" w:type="dxa"/>
          </w:tcPr>
          <w:p w14:paraId="0FC8DAA8" w14:textId="77777777" w:rsidR="00B26348" w:rsidRDefault="00000000">
            <w:r>
              <w:t>○ Foot (feet) and leg(s)</w:t>
            </w:r>
          </w:p>
        </w:tc>
        <w:tc>
          <w:tcPr>
            <w:tcW w:w="5256" w:type="dxa"/>
          </w:tcPr>
          <w:p w14:paraId="27790B2A" w14:textId="77777777" w:rsidR="00B26348" w:rsidRDefault="00000000">
            <w:r>
              <w:t>○ Foot(feet) and knee(s)</w:t>
            </w:r>
          </w:p>
        </w:tc>
      </w:tr>
      <w:tr w:rsidR="00B26348" w14:paraId="484C46AB" w14:textId="77777777">
        <w:tc>
          <w:tcPr>
            <w:tcW w:w="5256" w:type="dxa"/>
          </w:tcPr>
          <w:p w14:paraId="589785A8" w14:textId="77777777" w:rsidR="00B26348" w:rsidRDefault="00000000">
            <w:r>
              <w:t>○ Foot (feet) and ankle(s)</w:t>
            </w:r>
          </w:p>
        </w:tc>
        <w:tc>
          <w:tcPr>
            <w:tcW w:w="5256" w:type="dxa"/>
          </w:tcPr>
          <w:p w14:paraId="47EF7445" w14:textId="77777777" w:rsidR="00B26348" w:rsidRDefault="00000000">
            <w:r>
              <w:t>○ Ankle(s) and leg(s)</w:t>
            </w:r>
          </w:p>
        </w:tc>
      </w:tr>
      <w:tr w:rsidR="00B26348" w14:paraId="4A949D9B" w14:textId="77777777">
        <w:tc>
          <w:tcPr>
            <w:tcW w:w="5256" w:type="dxa"/>
          </w:tcPr>
          <w:p w14:paraId="313FF287" w14:textId="77777777" w:rsidR="00B26348" w:rsidRDefault="00000000">
            <w:r>
              <w:t>○ Ankle(s) and knee(s)</w:t>
            </w:r>
          </w:p>
        </w:tc>
        <w:tc>
          <w:tcPr>
            <w:tcW w:w="5256" w:type="dxa"/>
          </w:tcPr>
          <w:p w14:paraId="7D47E7CD" w14:textId="77777777" w:rsidR="00B26348" w:rsidRDefault="00000000">
            <w:r>
              <w:t>○ Body Systems</w:t>
            </w:r>
          </w:p>
        </w:tc>
      </w:tr>
      <w:tr w:rsidR="00B26348" w14:paraId="3FF20956" w14:textId="77777777">
        <w:tc>
          <w:tcPr>
            <w:tcW w:w="5256" w:type="dxa"/>
          </w:tcPr>
          <w:p w14:paraId="426F2025" w14:textId="77777777" w:rsidR="00B26348" w:rsidRDefault="00000000">
            <w:r>
              <w:t>○ Multiple Body Parts</w:t>
            </w:r>
          </w:p>
        </w:tc>
        <w:tc>
          <w:tcPr>
            <w:tcW w:w="5256" w:type="dxa"/>
          </w:tcPr>
          <w:p w14:paraId="3C31074E" w14:textId="77777777" w:rsidR="00B26348" w:rsidRDefault="00000000">
            <w:r>
              <w:t>○ Head and neck</w:t>
            </w:r>
          </w:p>
        </w:tc>
      </w:tr>
      <w:tr w:rsidR="00B26348" w14:paraId="3D704D71" w14:textId="77777777">
        <w:tc>
          <w:tcPr>
            <w:tcW w:w="5256" w:type="dxa"/>
          </w:tcPr>
          <w:p w14:paraId="435D0574" w14:textId="77777777" w:rsidR="00B26348" w:rsidRDefault="00000000">
            <w:r>
              <w:t>○ Head, neck, and trunk</w:t>
            </w:r>
          </w:p>
        </w:tc>
        <w:tc>
          <w:tcPr>
            <w:tcW w:w="5256" w:type="dxa"/>
          </w:tcPr>
          <w:p w14:paraId="62A70B7B" w14:textId="77777777" w:rsidR="00B26348" w:rsidRDefault="00000000">
            <w:r>
              <w:t>○ Head and trunk</w:t>
            </w:r>
          </w:p>
        </w:tc>
      </w:tr>
      <w:tr w:rsidR="00B26348" w14:paraId="013E113D" w14:textId="77777777">
        <w:tc>
          <w:tcPr>
            <w:tcW w:w="5256" w:type="dxa"/>
          </w:tcPr>
          <w:p w14:paraId="1857C723" w14:textId="77777777" w:rsidR="00B26348" w:rsidRDefault="00000000">
            <w:r>
              <w:t>○ Neck and back</w:t>
            </w:r>
          </w:p>
        </w:tc>
        <w:tc>
          <w:tcPr>
            <w:tcW w:w="5256" w:type="dxa"/>
          </w:tcPr>
          <w:p w14:paraId="7A7F5072" w14:textId="77777777" w:rsidR="00B26348" w:rsidRDefault="00000000">
            <w:r>
              <w:t>○ Shoulder(s) and back</w:t>
            </w:r>
          </w:p>
        </w:tc>
      </w:tr>
      <w:tr w:rsidR="00B26348" w14:paraId="4032A5E3" w14:textId="77777777">
        <w:tc>
          <w:tcPr>
            <w:tcW w:w="5256" w:type="dxa"/>
          </w:tcPr>
          <w:p w14:paraId="45281352" w14:textId="77777777" w:rsidR="00B26348" w:rsidRDefault="00000000">
            <w:r>
              <w:t>○ Hip(s) and leg(s)</w:t>
            </w:r>
          </w:p>
        </w:tc>
        <w:tc>
          <w:tcPr>
            <w:tcW w:w="5256" w:type="dxa"/>
          </w:tcPr>
          <w:p w14:paraId="2D7A198B" w14:textId="77777777" w:rsidR="00B26348" w:rsidRDefault="00000000">
            <w:r>
              <w:t>○ Upper and lower limb(s)</w:t>
            </w:r>
          </w:p>
        </w:tc>
      </w:tr>
      <w:tr w:rsidR="00B26348" w14:paraId="37811C98" w14:textId="77777777">
        <w:tc>
          <w:tcPr>
            <w:tcW w:w="5256" w:type="dxa"/>
          </w:tcPr>
          <w:p w14:paraId="7212DEBD" w14:textId="77777777" w:rsidR="00B26348" w:rsidRDefault="00000000">
            <w:r>
              <w:t>○ Other multiple body parts</w:t>
            </w:r>
          </w:p>
        </w:tc>
        <w:tc>
          <w:tcPr>
            <w:tcW w:w="5256" w:type="dxa"/>
          </w:tcPr>
          <w:p w14:paraId="58F7DA5E" w14:textId="77777777" w:rsidR="00B26348" w:rsidRDefault="00000000">
            <w:r>
              <w:t>○ Whole body</w:t>
            </w:r>
          </w:p>
        </w:tc>
      </w:tr>
      <w:tr w:rsidR="00B26348" w14:paraId="4050FF05" w14:textId="77777777">
        <w:tc>
          <w:tcPr>
            <w:tcW w:w="5256" w:type="dxa"/>
          </w:tcPr>
          <w:p w14:paraId="6F32C1E4" w14:textId="77777777" w:rsidR="00B26348" w:rsidRDefault="00000000">
            <w:r>
              <w:t>○ Other Body Parts</w:t>
            </w:r>
          </w:p>
        </w:tc>
        <w:tc>
          <w:tcPr>
            <w:tcW w:w="5256" w:type="dxa"/>
          </w:tcPr>
          <w:p w14:paraId="09453D65" w14:textId="77777777" w:rsidR="00B26348" w:rsidRDefault="00000000">
            <w:r>
              <w:t>○ Prosthetic and orthopedic devices</w:t>
            </w:r>
          </w:p>
        </w:tc>
      </w:tr>
      <w:tr w:rsidR="00B26348" w14:paraId="2CF42F1C" w14:textId="77777777">
        <w:tc>
          <w:tcPr>
            <w:tcW w:w="5256" w:type="dxa"/>
          </w:tcPr>
          <w:p w14:paraId="7E54268C" w14:textId="77777777" w:rsidR="00B26348" w:rsidRDefault="00000000">
            <w:r>
              <w:t>○ Prosthetic and orthopedic devices of the head</w:t>
            </w:r>
          </w:p>
        </w:tc>
        <w:tc>
          <w:tcPr>
            <w:tcW w:w="5256" w:type="dxa"/>
          </w:tcPr>
          <w:p w14:paraId="7D57D0DA" w14:textId="77777777" w:rsidR="00B26348" w:rsidRDefault="00000000">
            <w:r>
              <w:t>○ Prosthetic and orthopedic devices of the trunk</w:t>
            </w:r>
          </w:p>
        </w:tc>
      </w:tr>
      <w:tr w:rsidR="00B26348" w14:paraId="13CF1D3B" w14:textId="77777777">
        <w:tc>
          <w:tcPr>
            <w:tcW w:w="5256" w:type="dxa"/>
          </w:tcPr>
          <w:p w14:paraId="2EC01F03" w14:textId="77777777" w:rsidR="00B26348" w:rsidRDefault="00000000">
            <w:r>
              <w:t>○ Prosthetic and orthopedic devices of the upper extremities</w:t>
            </w:r>
          </w:p>
        </w:tc>
        <w:tc>
          <w:tcPr>
            <w:tcW w:w="5256" w:type="dxa"/>
          </w:tcPr>
          <w:p w14:paraId="1B7287C4" w14:textId="77777777" w:rsidR="00B26348" w:rsidRDefault="00000000">
            <w:r>
              <w:t>○ Prosthetic and orthopedic devices of the lower extremities</w:t>
            </w:r>
          </w:p>
        </w:tc>
      </w:tr>
      <w:tr w:rsidR="00B26348" w14:paraId="1308DEC9" w14:textId="77777777">
        <w:tc>
          <w:tcPr>
            <w:tcW w:w="5256" w:type="dxa"/>
          </w:tcPr>
          <w:p w14:paraId="0BA12EAA" w14:textId="77777777" w:rsidR="00B26348" w:rsidRDefault="00000000">
            <w:r>
              <w:t>○ Prosthetic and orthopedic devices involving multiple body parts</w:t>
            </w:r>
          </w:p>
        </w:tc>
        <w:tc>
          <w:tcPr>
            <w:tcW w:w="5256" w:type="dxa"/>
          </w:tcPr>
          <w:p w14:paraId="4187D526" w14:textId="77777777" w:rsidR="00B26348" w:rsidRDefault="00000000">
            <w:r>
              <w:t>○ Nonclassifiable</w:t>
            </w:r>
          </w:p>
        </w:tc>
      </w:tr>
      <w:tr w:rsidR="00B26348" w14:paraId="1413CD50" w14:textId="77777777">
        <w:tc>
          <w:tcPr>
            <w:tcW w:w="5256" w:type="dxa"/>
          </w:tcPr>
          <w:p w14:paraId="56577F8A" w14:textId="77777777" w:rsidR="00B26348" w:rsidRDefault="00000000">
            <w:r>
              <w:t>○ Respiratory System</w:t>
            </w:r>
          </w:p>
        </w:tc>
        <w:tc>
          <w:tcPr>
            <w:tcW w:w="5256" w:type="dxa"/>
          </w:tcPr>
          <w:p w14:paraId="75C4A5A6" w14:textId="77777777" w:rsidR="00B26348" w:rsidRDefault="00B26348"/>
        </w:tc>
      </w:tr>
    </w:tbl>
    <w:p w14:paraId="56B84137" w14:textId="77777777" w:rsidR="00B26348" w:rsidRDefault="00B26348"/>
    <w:p w14:paraId="75AABBEF" w14:textId="77777777" w:rsidR="00B26348" w:rsidRDefault="00000000">
      <w:r>
        <w:rPr>
          <w:b/>
        </w:rPr>
        <w:t>61. Injury Type (#3)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A3176D6" w14:textId="77777777">
        <w:tc>
          <w:tcPr>
            <w:tcW w:w="5256" w:type="dxa"/>
          </w:tcPr>
          <w:p w14:paraId="31F8C1AD" w14:textId="77777777" w:rsidR="00B26348" w:rsidRDefault="00000000">
            <w:r>
              <w:t>○ Abrasion</w:t>
            </w:r>
          </w:p>
        </w:tc>
        <w:tc>
          <w:tcPr>
            <w:tcW w:w="5256" w:type="dxa"/>
          </w:tcPr>
          <w:p w14:paraId="2F2ADB72" w14:textId="77777777" w:rsidR="00B26348" w:rsidRDefault="00000000">
            <w:r>
              <w:t>○ Amputation</w:t>
            </w:r>
          </w:p>
        </w:tc>
      </w:tr>
      <w:tr w:rsidR="00B26348" w14:paraId="58D776F2" w14:textId="77777777">
        <w:tc>
          <w:tcPr>
            <w:tcW w:w="5256" w:type="dxa"/>
          </w:tcPr>
          <w:p w14:paraId="76A8C216" w14:textId="77777777" w:rsidR="00B26348" w:rsidRDefault="00000000">
            <w:r>
              <w:t>○ Asphyxia</w:t>
            </w:r>
          </w:p>
        </w:tc>
        <w:tc>
          <w:tcPr>
            <w:tcW w:w="5256" w:type="dxa"/>
          </w:tcPr>
          <w:p w14:paraId="432AB7BC" w14:textId="77777777" w:rsidR="00B26348" w:rsidRDefault="00000000">
            <w:r>
              <w:t>○ Avulsion</w:t>
            </w:r>
          </w:p>
        </w:tc>
      </w:tr>
      <w:tr w:rsidR="00B26348" w14:paraId="42947DB5" w14:textId="77777777">
        <w:tc>
          <w:tcPr>
            <w:tcW w:w="5256" w:type="dxa"/>
          </w:tcPr>
          <w:p w14:paraId="5CFAFEF9" w14:textId="77777777" w:rsidR="00B26348" w:rsidRDefault="00000000">
            <w:r>
              <w:t>○ Broken/chipped/cracked/fractured bones (including teeth)</w:t>
            </w:r>
          </w:p>
        </w:tc>
        <w:tc>
          <w:tcPr>
            <w:tcW w:w="5256" w:type="dxa"/>
          </w:tcPr>
          <w:p w14:paraId="2414873A" w14:textId="77777777" w:rsidR="00B26348" w:rsidRDefault="00000000">
            <w:r>
              <w:t>○ Burn (Heat or Chemical)</w:t>
            </w:r>
          </w:p>
        </w:tc>
      </w:tr>
      <w:tr w:rsidR="00B26348" w14:paraId="09F3FFA9" w14:textId="77777777">
        <w:tc>
          <w:tcPr>
            <w:tcW w:w="5256" w:type="dxa"/>
          </w:tcPr>
          <w:p w14:paraId="55A76716" w14:textId="77777777" w:rsidR="00B26348" w:rsidRDefault="00000000">
            <w:r>
              <w:t>○ Contusion (Bruise)</w:t>
            </w:r>
          </w:p>
        </w:tc>
        <w:tc>
          <w:tcPr>
            <w:tcW w:w="5256" w:type="dxa"/>
          </w:tcPr>
          <w:p w14:paraId="122AAB22" w14:textId="77777777" w:rsidR="00B26348" w:rsidRDefault="00000000">
            <w:r>
              <w:t>○ Dislocation</w:t>
            </w:r>
          </w:p>
        </w:tc>
      </w:tr>
      <w:tr w:rsidR="00B26348" w14:paraId="29018A30" w14:textId="77777777">
        <w:tc>
          <w:tcPr>
            <w:tcW w:w="5256" w:type="dxa"/>
          </w:tcPr>
          <w:p w14:paraId="70A3B4BB" w14:textId="77777777" w:rsidR="00B26348" w:rsidRDefault="00000000">
            <w:r>
              <w:t>○ Electrical Shock</w:t>
            </w:r>
          </w:p>
        </w:tc>
        <w:tc>
          <w:tcPr>
            <w:tcW w:w="5256" w:type="dxa"/>
          </w:tcPr>
          <w:p w14:paraId="53596EEE" w14:textId="77777777" w:rsidR="00B26348" w:rsidRDefault="00000000">
            <w:r>
              <w:t>○ Fatality</w:t>
            </w:r>
          </w:p>
        </w:tc>
      </w:tr>
      <w:tr w:rsidR="00B26348" w14:paraId="6F6A3217" w14:textId="77777777">
        <w:tc>
          <w:tcPr>
            <w:tcW w:w="5256" w:type="dxa"/>
          </w:tcPr>
          <w:p w14:paraId="3B1F123A" w14:textId="77777777" w:rsidR="00B26348" w:rsidRDefault="00000000">
            <w:r>
              <w:t>○ Heat Exhaustion / Stroke</w:t>
            </w:r>
          </w:p>
        </w:tc>
        <w:tc>
          <w:tcPr>
            <w:tcW w:w="5256" w:type="dxa"/>
          </w:tcPr>
          <w:p w14:paraId="320B1D27" w14:textId="77777777" w:rsidR="00B26348" w:rsidRDefault="00000000">
            <w:r>
              <w:t>○ Hernia</w:t>
            </w:r>
          </w:p>
        </w:tc>
      </w:tr>
      <w:tr w:rsidR="00B26348" w14:paraId="33898A62" w14:textId="77777777">
        <w:tc>
          <w:tcPr>
            <w:tcW w:w="5256" w:type="dxa"/>
          </w:tcPr>
          <w:p w14:paraId="58107CC9" w14:textId="77777777" w:rsidR="00B26348" w:rsidRDefault="00000000">
            <w:r>
              <w:t>○ Illness</w:t>
            </w:r>
          </w:p>
        </w:tc>
        <w:tc>
          <w:tcPr>
            <w:tcW w:w="5256" w:type="dxa"/>
          </w:tcPr>
          <w:p w14:paraId="0B902289" w14:textId="77777777" w:rsidR="00B26348" w:rsidRDefault="00000000">
            <w:r>
              <w:t>○ Impalement</w:t>
            </w:r>
          </w:p>
        </w:tc>
      </w:tr>
      <w:tr w:rsidR="00B26348" w14:paraId="6D29F06D" w14:textId="77777777">
        <w:tc>
          <w:tcPr>
            <w:tcW w:w="5256" w:type="dxa"/>
          </w:tcPr>
          <w:p w14:paraId="3E8E9650" w14:textId="77777777" w:rsidR="00B26348" w:rsidRDefault="00000000">
            <w:r>
              <w:t>○ Inflammation</w:t>
            </w:r>
          </w:p>
        </w:tc>
        <w:tc>
          <w:tcPr>
            <w:tcW w:w="5256" w:type="dxa"/>
          </w:tcPr>
          <w:p w14:paraId="7F294430" w14:textId="77777777" w:rsidR="00B26348" w:rsidRDefault="00000000">
            <w:r>
              <w:t>○ Laceration</w:t>
            </w:r>
          </w:p>
        </w:tc>
      </w:tr>
      <w:tr w:rsidR="00B26348" w14:paraId="72C93ED6" w14:textId="77777777">
        <w:tc>
          <w:tcPr>
            <w:tcW w:w="5256" w:type="dxa"/>
          </w:tcPr>
          <w:p w14:paraId="7CF983B3" w14:textId="77777777" w:rsidR="00B26348" w:rsidRDefault="00000000">
            <w:r>
              <w:t>○ Loss of Eye</w:t>
            </w:r>
          </w:p>
        </w:tc>
        <w:tc>
          <w:tcPr>
            <w:tcW w:w="5256" w:type="dxa"/>
          </w:tcPr>
          <w:p w14:paraId="0B3E5ED8" w14:textId="77777777" w:rsidR="00B26348" w:rsidRDefault="00000000">
            <w:r>
              <w:t>○ Loss of Consciousness</w:t>
            </w:r>
          </w:p>
        </w:tc>
      </w:tr>
      <w:tr w:rsidR="00B26348" w14:paraId="6BB8F5B8" w14:textId="77777777">
        <w:tc>
          <w:tcPr>
            <w:tcW w:w="5256" w:type="dxa"/>
          </w:tcPr>
          <w:p w14:paraId="2D7C84B0" w14:textId="77777777" w:rsidR="00B26348" w:rsidRDefault="00000000">
            <w:r>
              <w:t>○ Puncture/foreign object</w:t>
            </w:r>
          </w:p>
        </w:tc>
        <w:tc>
          <w:tcPr>
            <w:tcW w:w="5256" w:type="dxa"/>
          </w:tcPr>
          <w:p w14:paraId="1CFB31FA" w14:textId="77777777" w:rsidR="00B26348" w:rsidRDefault="00000000">
            <w:r>
              <w:t>○ Punctured Eardrum</w:t>
            </w:r>
          </w:p>
        </w:tc>
      </w:tr>
      <w:tr w:rsidR="00B26348" w14:paraId="1061BBB3" w14:textId="77777777">
        <w:tc>
          <w:tcPr>
            <w:tcW w:w="5256" w:type="dxa"/>
          </w:tcPr>
          <w:p w14:paraId="31B79300" w14:textId="77777777" w:rsidR="00B26348" w:rsidRDefault="00000000">
            <w:r>
              <w:t>○ Skin Irritation</w:t>
            </w:r>
          </w:p>
        </w:tc>
        <w:tc>
          <w:tcPr>
            <w:tcW w:w="5256" w:type="dxa"/>
          </w:tcPr>
          <w:p w14:paraId="6A8F23EA" w14:textId="77777777" w:rsidR="00B26348" w:rsidRDefault="00000000">
            <w:r>
              <w:t>○ Sprain / Strain</w:t>
            </w:r>
          </w:p>
        </w:tc>
      </w:tr>
      <w:tr w:rsidR="00B26348" w14:paraId="723A02CA" w14:textId="77777777">
        <w:tc>
          <w:tcPr>
            <w:tcW w:w="5256" w:type="dxa"/>
          </w:tcPr>
          <w:p w14:paraId="106A86E4" w14:textId="77777777" w:rsidR="00B26348" w:rsidRDefault="00000000">
            <w:r>
              <w:t>○ Other</w:t>
            </w:r>
          </w:p>
        </w:tc>
        <w:tc>
          <w:tcPr>
            <w:tcW w:w="5256" w:type="dxa"/>
          </w:tcPr>
          <w:p w14:paraId="61C58988" w14:textId="77777777" w:rsidR="00B26348" w:rsidRDefault="00B26348"/>
        </w:tc>
      </w:tr>
    </w:tbl>
    <w:p w14:paraId="3689FE2A" w14:textId="77777777" w:rsidR="00B26348" w:rsidRDefault="00B26348"/>
    <w:p w14:paraId="66E8519F" w14:textId="77777777" w:rsidR="00B26348" w:rsidRDefault="00000000">
      <w:r>
        <w:rPr>
          <w:b/>
        </w:rPr>
        <w:t>62. Main Cause of Injury (#3)</w:t>
      </w:r>
      <w:r>
        <w:rPr>
          <w:i/>
          <w:color w:val="666666"/>
          <w:sz w:val="16"/>
        </w:rPr>
        <w:t xml:space="preserve">  [List Multi-level]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CA35638" w14:textId="77777777">
        <w:tc>
          <w:tcPr>
            <w:tcW w:w="5256" w:type="dxa"/>
          </w:tcPr>
          <w:p w14:paraId="79901BB9" w14:textId="77777777" w:rsidR="00B26348" w:rsidRDefault="00000000">
            <w:r>
              <w:t>○ Contact with Objects &amp; Equipment</w:t>
            </w:r>
          </w:p>
        </w:tc>
        <w:tc>
          <w:tcPr>
            <w:tcW w:w="5256" w:type="dxa"/>
          </w:tcPr>
          <w:p w14:paraId="288475AE" w14:textId="77777777" w:rsidR="00B26348" w:rsidRDefault="00000000">
            <w:r>
              <w:t>○ Caught in</w:t>
            </w:r>
          </w:p>
        </w:tc>
      </w:tr>
      <w:tr w:rsidR="00B26348" w14:paraId="2B43E960" w14:textId="77777777">
        <w:tc>
          <w:tcPr>
            <w:tcW w:w="5256" w:type="dxa"/>
          </w:tcPr>
          <w:p w14:paraId="212FA386" w14:textId="77777777" w:rsidR="00B26348" w:rsidRDefault="00000000">
            <w:r>
              <w:t>○ Caught between rolling powered vehicle and other object</w:t>
            </w:r>
          </w:p>
        </w:tc>
        <w:tc>
          <w:tcPr>
            <w:tcW w:w="5256" w:type="dxa"/>
          </w:tcPr>
          <w:p w14:paraId="3BA104DA" w14:textId="77777777" w:rsidR="00B26348" w:rsidRDefault="00000000">
            <w:r>
              <w:t>○ Caught in or compressed by equipment or objects</w:t>
            </w:r>
          </w:p>
        </w:tc>
      </w:tr>
      <w:tr w:rsidR="00B26348" w14:paraId="462DA666" w14:textId="77777777">
        <w:tc>
          <w:tcPr>
            <w:tcW w:w="5256" w:type="dxa"/>
          </w:tcPr>
          <w:p w14:paraId="675CDAF8" w14:textId="77777777" w:rsidR="00B26348" w:rsidRDefault="00000000">
            <w:r>
              <w:t>○ Caught in running equipment or machinery</w:t>
            </w:r>
          </w:p>
        </w:tc>
        <w:tc>
          <w:tcPr>
            <w:tcW w:w="5256" w:type="dxa"/>
          </w:tcPr>
          <w:p w14:paraId="704946CA" w14:textId="77777777" w:rsidR="00B26348" w:rsidRDefault="00000000">
            <w:r>
              <w:t>○ Caught in running equipment or machinery during maintenance, cleaning</w:t>
            </w:r>
          </w:p>
        </w:tc>
      </w:tr>
      <w:tr w:rsidR="00B26348" w14:paraId="1FD033BC" w14:textId="77777777">
        <w:tc>
          <w:tcPr>
            <w:tcW w:w="5256" w:type="dxa"/>
          </w:tcPr>
          <w:p w14:paraId="60556A00" w14:textId="77777777" w:rsidR="00B26348" w:rsidRDefault="00000000">
            <w:r>
              <w:t>○ Caught in running equipment or machinery during regular operation</w:t>
            </w:r>
          </w:p>
        </w:tc>
        <w:tc>
          <w:tcPr>
            <w:tcW w:w="5256" w:type="dxa"/>
          </w:tcPr>
          <w:p w14:paraId="47D05EC3" w14:textId="77777777" w:rsidR="00B26348" w:rsidRDefault="00000000">
            <w:r>
              <w:t>○ Compressed or pinched between two stationary objects</w:t>
            </w:r>
          </w:p>
        </w:tc>
      </w:tr>
      <w:tr w:rsidR="00B26348" w14:paraId="2743999E" w14:textId="77777777">
        <w:tc>
          <w:tcPr>
            <w:tcW w:w="5256" w:type="dxa"/>
          </w:tcPr>
          <w:p w14:paraId="115D856C" w14:textId="77777777" w:rsidR="00B26348" w:rsidRDefault="00000000">
            <w:r>
              <w:t>○ Compressed or pinched by shifting objects or equipment</w:t>
            </w:r>
          </w:p>
        </w:tc>
        <w:tc>
          <w:tcPr>
            <w:tcW w:w="5256" w:type="dxa"/>
          </w:tcPr>
          <w:p w14:paraId="4BD436B5" w14:textId="77777777" w:rsidR="00B26348" w:rsidRDefault="00000000">
            <w:r>
              <w:t>○ Engulfment in other collapsing material</w:t>
            </w:r>
          </w:p>
        </w:tc>
      </w:tr>
      <w:tr w:rsidR="00B26348" w14:paraId="5442670B" w14:textId="77777777">
        <w:tc>
          <w:tcPr>
            <w:tcW w:w="5256" w:type="dxa"/>
          </w:tcPr>
          <w:p w14:paraId="67691066" w14:textId="77777777" w:rsidR="00B26348" w:rsidRDefault="00000000">
            <w:r>
              <w:t>○ Entangled in other object or equipment</w:t>
            </w:r>
          </w:p>
        </w:tc>
        <w:tc>
          <w:tcPr>
            <w:tcW w:w="5256" w:type="dxa"/>
          </w:tcPr>
          <w:p w14:paraId="44A6F644" w14:textId="77777777" w:rsidR="00B26348" w:rsidRDefault="00000000">
            <w:r>
              <w:t>○ Excavation or trenching cave-in</w:t>
            </w:r>
          </w:p>
        </w:tc>
      </w:tr>
      <w:tr w:rsidR="00B26348" w14:paraId="49C09A42" w14:textId="77777777">
        <w:tc>
          <w:tcPr>
            <w:tcW w:w="5256" w:type="dxa"/>
          </w:tcPr>
          <w:p w14:paraId="1277F0C2" w14:textId="77777777" w:rsidR="00B26348" w:rsidRDefault="00000000">
            <w:r>
              <w:t>○ Landslide</w:t>
            </w:r>
          </w:p>
        </w:tc>
        <w:tc>
          <w:tcPr>
            <w:tcW w:w="5256" w:type="dxa"/>
          </w:tcPr>
          <w:p w14:paraId="1E5BFB33" w14:textId="77777777" w:rsidR="00B26348" w:rsidRDefault="00000000">
            <w:r>
              <w:t>○ Mine collapse or cave-in</w:t>
            </w:r>
          </w:p>
        </w:tc>
      </w:tr>
      <w:tr w:rsidR="00B26348" w14:paraId="51D82AE1" w14:textId="77777777">
        <w:tc>
          <w:tcPr>
            <w:tcW w:w="5256" w:type="dxa"/>
          </w:tcPr>
          <w:p w14:paraId="7CEAC1CC" w14:textId="77777777" w:rsidR="00B26348" w:rsidRDefault="00000000">
            <w:r>
              <w:t>○ Other cave-in</w:t>
            </w:r>
          </w:p>
        </w:tc>
        <w:tc>
          <w:tcPr>
            <w:tcW w:w="5256" w:type="dxa"/>
          </w:tcPr>
          <w:p w14:paraId="5519978F" w14:textId="77777777" w:rsidR="00B26348" w:rsidRDefault="00000000">
            <w:r>
              <w:t>○ Contact</w:t>
            </w:r>
          </w:p>
        </w:tc>
      </w:tr>
      <w:tr w:rsidR="00B26348" w14:paraId="53438F85" w14:textId="77777777">
        <w:tc>
          <w:tcPr>
            <w:tcW w:w="5256" w:type="dxa"/>
          </w:tcPr>
          <w:p w14:paraId="6CF1E316" w14:textId="77777777" w:rsidR="00B26348" w:rsidRDefault="00000000">
            <w:r>
              <w:t>○ Contact with objects and equipment</w:t>
            </w:r>
          </w:p>
        </w:tc>
        <w:tc>
          <w:tcPr>
            <w:tcW w:w="5256" w:type="dxa"/>
          </w:tcPr>
          <w:p w14:paraId="16A1ABAB" w14:textId="77777777" w:rsidR="00B26348" w:rsidRDefault="00000000">
            <w:r>
              <w:t>○ Injured by handheld object or equipment</w:t>
            </w:r>
          </w:p>
        </w:tc>
      </w:tr>
      <w:tr w:rsidR="00B26348" w14:paraId="4131EEDB" w14:textId="77777777">
        <w:tc>
          <w:tcPr>
            <w:tcW w:w="5256" w:type="dxa"/>
          </w:tcPr>
          <w:p w14:paraId="61E5B755" w14:textId="77777777" w:rsidR="00B26348" w:rsidRDefault="00000000">
            <w:r>
              <w:t>○ Injured by object breaking in hand</w:t>
            </w:r>
          </w:p>
        </w:tc>
        <w:tc>
          <w:tcPr>
            <w:tcW w:w="5256" w:type="dxa"/>
          </w:tcPr>
          <w:p w14:paraId="44B725CC" w14:textId="77777777" w:rsidR="00B26348" w:rsidRDefault="00000000">
            <w:r>
              <w:t>○ Injured by slipping or swinging object held by injured worker</w:t>
            </w:r>
          </w:p>
        </w:tc>
      </w:tr>
      <w:tr w:rsidR="00B26348" w14:paraId="254C44CF" w14:textId="77777777">
        <w:tc>
          <w:tcPr>
            <w:tcW w:w="5256" w:type="dxa"/>
          </w:tcPr>
          <w:p w14:paraId="33A5290B" w14:textId="77777777" w:rsidR="00B26348" w:rsidRDefault="00000000">
            <w:r>
              <w:t>○ Injured by slipping or swinging object held by other person</w:t>
            </w:r>
          </w:p>
        </w:tc>
        <w:tc>
          <w:tcPr>
            <w:tcW w:w="5256" w:type="dxa"/>
          </w:tcPr>
          <w:p w14:paraId="62244A89" w14:textId="77777777" w:rsidR="00B26348" w:rsidRDefault="00000000">
            <w:r>
              <w:t>○ Rubbed or abraded by foreign matter in eye</w:t>
            </w:r>
          </w:p>
        </w:tc>
      </w:tr>
      <w:tr w:rsidR="00B26348" w14:paraId="63D570F7" w14:textId="77777777">
        <w:tc>
          <w:tcPr>
            <w:tcW w:w="5256" w:type="dxa"/>
          </w:tcPr>
          <w:p w14:paraId="79F88745" w14:textId="77777777" w:rsidR="00B26348" w:rsidRDefault="00000000">
            <w:r>
              <w:t>○ Rubbed or abraded by friction or pressure</w:t>
            </w:r>
          </w:p>
        </w:tc>
        <w:tc>
          <w:tcPr>
            <w:tcW w:w="5256" w:type="dxa"/>
          </w:tcPr>
          <w:p w14:paraId="4E6A6C9C" w14:textId="77777777" w:rsidR="00B26348" w:rsidRDefault="00000000">
            <w:r>
              <w:t>○ Rubbed or abraded by kneeling on surface</w:t>
            </w:r>
          </w:p>
        </w:tc>
      </w:tr>
      <w:tr w:rsidR="00B26348" w14:paraId="6BD8B527" w14:textId="77777777">
        <w:tc>
          <w:tcPr>
            <w:tcW w:w="5256" w:type="dxa"/>
          </w:tcPr>
          <w:p w14:paraId="0E5B9AD6" w14:textId="77777777" w:rsidR="00B26348" w:rsidRDefault="00000000">
            <w:r>
              <w:t>○ Rubbed or abraded by objects being handled</w:t>
            </w:r>
          </w:p>
        </w:tc>
        <w:tc>
          <w:tcPr>
            <w:tcW w:w="5256" w:type="dxa"/>
          </w:tcPr>
          <w:p w14:paraId="6B4FB4D1" w14:textId="77777777" w:rsidR="00B26348" w:rsidRDefault="00000000">
            <w:r>
              <w:t>○ Rubbed or abraded by shoes, apparel, or accessories</w:t>
            </w:r>
          </w:p>
        </w:tc>
      </w:tr>
      <w:tr w:rsidR="00B26348" w14:paraId="1A953357" w14:textId="77777777">
        <w:tc>
          <w:tcPr>
            <w:tcW w:w="5256" w:type="dxa"/>
          </w:tcPr>
          <w:p w14:paraId="73AA837D" w14:textId="77777777" w:rsidR="00B26348" w:rsidRDefault="00000000">
            <w:r>
              <w:t>○ Rubbed, abraded, or jarred by other machine or equipment vibration</w:t>
            </w:r>
          </w:p>
        </w:tc>
        <w:tc>
          <w:tcPr>
            <w:tcW w:w="5256" w:type="dxa"/>
          </w:tcPr>
          <w:p w14:paraId="6F834905" w14:textId="77777777" w:rsidR="00B26348" w:rsidRDefault="00000000">
            <w:r>
              <w:t>○ Rubbed, abraded, or jarred by vehicle or mobile equipment vibration</w:t>
            </w:r>
          </w:p>
        </w:tc>
      </w:tr>
      <w:tr w:rsidR="00B26348" w14:paraId="7C0EF6BB" w14:textId="77777777">
        <w:tc>
          <w:tcPr>
            <w:tcW w:w="5256" w:type="dxa"/>
          </w:tcPr>
          <w:p w14:paraId="68DF4115" w14:textId="77777777" w:rsidR="00B26348" w:rsidRDefault="00000000">
            <w:r>
              <w:t>○ Rubbed, abraded, or jarred by vibration</w:t>
            </w:r>
          </w:p>
        </w:tc>
        <w:tc>
          <w:tcPr>
            <w:tcW w:w="5256" w:type="dxa"/>
          </w:tcPr>
          <w:p w14:paraId="57D0B079" w14:textId="77777777" w:rsidR="00B26348" w:rsidRDefault="00000000">
            <w:r>
              <w:t>○ Stepped on object</w:t>
            </w:r>
          </w:p>
        </w:tc>
      </w:tr>
      <w:tr w:rsidR="00B26348" w14:paraId="3558F430" w14:textId="77777777">
        <w:tc>
          <w:tcPr>
            <w:tcW w:w="5256" w:type="dxa"/>
          </w:tcPr>
          <w:p w14:paraId="651C6FE6" w14:textId="77777777" w:rsidR="00B26348" w:rsidRDefault="00000000">
            <w:r>
              <w:t>○ Struck against</w:t>
            </w:r>
          </w:p>
        </w:tc>
        <w:tc>
          <w:tcPr>
            <w:tcW w:w="5256" w:type="dxa"/>
          </w:tcPr>
          <w:p w14:paraId="0EFDB016" w14:textId="77777777" w:rsidR="00B26348" w:rsidRDefault="00000000">
            <w:r>
              <w:t>○ Struck against moving object or equipment</w:t>
            </w:r>
          </w:p>
        </w:tc>
      </w:tr>
      <w:tr w:rsidR="00B26348" w14:paraId="2BAF65B8" w14:textId="77777777">
        <w:tc>
          <w:tcPr>
            <w:tcW w:w="5256" w:type="dxa"/>
          </w:tcPr>
          <w:p w14:paraId="309CB81F" w14:textId="77777777" w:rsidR="00B26348" w:rsidRDefault="00000000">
            <w:r>
              <w:t>○ Struck against moving part of machinery or equipment</w:t>
            </w:r>
          </w:p>
        </w:tc>
        <w:tc>
          <w:tcPr>
            <w:tcW w:w="5256" w:type="dxa"/>
          </w:tcPr>
          <w:p w14:paraId="07503935" w14:textId="77777777" w:rsidR="00B26348" w:rsidRDefault="00000000">
            <w:r>
              <w:t>○ Struck against object or equipment</w:t>
            </w:r>
          </w:p>
        </w:tc>
      </w:tr>
      <w:tr w:rsidR="00B26348" w14:paraId="778734B2" w14:textId="77777777">
        <w:tc>
          <w:tcPr>
            <w:tcW w:w="5256" w:type="dxa"/>
          </w:tcPr>
          <w:p w14:paraId="02DE17EB" w14:textId="77777777" w:rsidR="00B26348" w:rsidRDefault="00000000">
            <w:r>
              <w:t>○ Struck against object or equipment while moving it</w:t>
            </w:r>
          </w:p>
        </w:tc>
        <w:tc>
          <w:tcPr>
            <w:tcW w:w="5256" w:type="dxa"/>
          </w:tcPr>
          <w:p w14:paraId="1D483E35" w14:textId="77777777" w:rsidR="00B26348" w:rsidRDefault="00000000">
            <w:r>
              <w:t>○ Struck against stationary object or equipment</w:t>
            </w:r>
          </w:p>
        </w:tc>
      </w:tr>
      <w:tr w:rsidR="00B26348" w14:paraId="36709065" w14:textId="77777777">
        <w:tc>
          <w:tcPr>
            <w:tcW w:w="5256" w:type="dxa"/>
          </w:tcPr>
          <w:p w14:paraId="18FD7F69" w14:textId="77777777" w:rsidR="00B26348" w:rsidRDefault="00000000">
            <w:r>
              <w:t>○ Struck against stationary object or equipment while rising</w:t>
            </w:r>
          </w:p>
        </w:tc>
        <w:tc>
          <w:tcPr>
            <w:tcW w:w="5256" w:type="dxa"/>
          </w:tcPr>
          <w:p w14:paraId="500DA49A" w14:textId="77777777" w:rsidR="00B26348" w:rsidRDefault="00000000">
            <w:r>
              <w:t>○ Struck by</w:t>
            </w:r>
          </w:p>
        </w:tc>
      </w:tr>
      <w:tr w:rsidR="00B26348" w14:paraId="3390E411" w14:textId="77777777">
        <w:tc>
          <w:tcPr>
            <w:tcW w:w="5256" w:type="dxa"/>
          </w:tcPr>
          <w:p w14:paraId="1760547A" w14:textId="77777777" w:rsidR="00B26348" w:rsidRDefault="00000000">
            <w:r>
              <w:t>○ Struck by discharged object or substance</w:t>
            </w:r>
          </w:p>
        </w:tc>
        <w:tc>
          <w:tcPr>
            <w:tcW w:w="5256" w:type="dxa"/>
          </w:tcPr>
          <w:p w14:paraId="6595815E" w14:textId="77777777" w:rsidR="00B26348" w:rsidRDefault="00000000">
            <w:r>
              <w:t>○ Struck by discharged or flying object</w:t>
            </w:r>
          </w:p>
        </w:tc>
      </w:tr>
      <w:tr w:rsidR="00B26348" w14:paraId="407E62FE" w14:textId="77777777">
        <w:tc>
          <w:tcPr>
            <w:tcW w:w="5256" w:type="dxa"/>
          </w:tcPr>
          <w:p w14:paraId="588A2FC0" w14:textId="77777777" w:rsidR="00B26348" w:rsidRDefault="00000000">
            <w:r>
              <w:t>○ Struck by dislodged flying object, particle</w:t>
            </w:r>
          </w:p>
        </w:tc>
        <w:tc>
          <w:tcPr>
            <w:tcW w:w="5256" w:type="dxa"/>
          </w:tcPr>
          <w:p w14:paraId="4856AED8" w14:textId="77777777" w:rsidR="00B26348" w:rsidRDefault="00000000">
            <w:r>
              <w:t>○ Struck by falling object or equipment</w:t>
            </w:r>
          </w:p>
        </w:tc>
      </w:tr>
      <w:tr w:rsidR="00B26348" w14:paraId="0BECCC87" w14:textId="77777777">
        <w:tc>
          <w:tcPr>
            <w:tcW w:w="5256" w:type="dxa"/>
          </w:tcPr>
          <w:p w14:paraId="4BA891E6" w14:textId="77777777" w:rsidR="00B26348" w:rsidRDefault="00000000">
            <w:r>
              <w:t>○ Struck by falling object or equipment - other than powered vehicle</w:t>
            </w:r>
          </w:p>
        </w:tc>
        <w:tc>
          <w:tcPr>
            <w:tcW w:w="5256" w:type="dxa"/>
          </w:tcPr>
          <w:p w14:paraId="1CF2066A" w14:textId="77777777" w:rsidR="00B26348" w:rsidRDefault="00000000">
            <w:r>
              <w:t>○ Struck by falling part of powered vehicle still attached</w:t>
            </w:r>
          </w:p>
        </w:tc>
      </w:tr>
      <w:tr w:rsidR="00B26348" w14:paraId="5B99A6A3" w14:textId="77777777">
        <w:tc>
          <w:tcPr>
            <w:tcW w:w="5256" w:type="dxa"/>
          </w:tcPr>
          <w:p w14:paraId="166F1D7A" w14:textId="77777777" w:rsidR="00B26348" w:rsidRDefault="00000000">
            <w:r>
              <w:t>○ Struck by object falling from vehicle or machinery - other than vehicle part</w:t>
            </w:r>
          </w:p>
        </w:tc>
        <w:tc>
          <w:tcPr>
            <w:tcW w:w="5256" w:type="dxa"/>
          </w:tcPr>
          <w:p w14:paraId="3FCAA145" w14:textId="77777777" w:rsidR="00B26348" w:rsidRDefault="00000000">
            <w:r>
              <w:t>○ Struck by object or equipment</w:t>
            </w:r>
          </w:p>
        </w:tc>
      </w:tr>
      <w:tr w:rsidR="00B26348" w14:paraId="26587D77" w14:textId="77777777">
        <w:tc>
          <w:tcPr>
            <w:tcW w:w="5256" w:type="dxa"/>
          </w:tcPr>
          <w:p w14:paraId="309A9B80" w14:textId="77777777" w:rsidR="00B26348" w:rsidRDefault="00000000">
            <w:r>
              <w:t>○ Struck by object or equipment dropped by injured worker</w:t>
            </w:r>
          </w:p>
        </w:tc>
        <w:tc>
          <w:tcPr>
            <w:tcW w:w="5256" w:type="dxa"/>
          </w:tcPr>
          <w:p w14:paraId="364C40A3" w14:textId="77777777" w:rsidR="00B26348" w:rsidRDefault="00000000">
            <w:r>
              <w:t>○ Struck by object or equipment dropped by other person</w:t>
            </w:r>
          </w:p>
        </w:tc>
      </w:tr>
      <w:tr w:rsidR="00B26348" w14:paraId="11CCB4EC" w14:textId="77777777">
        <w:tc>
          <w:tcPr>
            <w:tcW w:w="5256" w:type="dxa"/>
          </w:tcPr>
          <w:p w14:paraId="2BD20650" w14:textId="77777777" w:rsidR="00B26348" w:rsidRDefault="00000000">
            <w:r>
              <w:t>○ Struck by object or equipment rolling freely</w:t>
            </w:r>
          </w:p>
        </w:tc>
        <w:tc>
          <w:tcPr>
            <w:tcW w:w="5256" w:type="dxa"/>
          </w:tcPr>
          <w:p w14:paraId="3348FADD" w14:textId="77777777" w:rsidR="00B26348" w:rsidRDefault="00000000">
            <w:r>
              <w:t>○ Struck by or caught in swinging door or gate</w:t>
            </w:r>
          </w:p>
        </w:tc>
      </w:tr>
      <w:tr w:rsidR="00B26348" w14:paraId="201984FF" w14:textId="77777777">
        <w:tc>
          <w:tcPr>
            <w:tcW w:w="5256" w:type="dxa"/>
          </w:tcPr>
          <w:p w14:paraId="754583E5" w14:textId="77777777" w:rsidR="00B26348" w:rsidRDefault="00000000">
            <w:r>
              <w:t>○ Struck by other falling powered vehicle</w:t>
            </w:r>
          </w:p>
        </w:tc>
        <w:tc>
          <w:tcPr>
            <w:tcW w:w="5256" w:type="dxa"/>
          </w:tcPr>
          <w:p w14:paraId="06E1D0F2" w14:textId="77777777" w:rsidR="00B26348" w:rsidRDefault="00000000">
            <w:r>
              <w:t>○ Struck by powered vehicle - nontransport</w:t>
            </w:r>
          </w:p>
        </w:tc>
      </w:tr>
      <w:tr w:rsidR="00B26348" w14:paraId="4654FA11" w14:textId="77777777">
        <w:tc>
          <w:tcPr>
            <w:tcW w:w="5256" w:type="dxa"/>
          </w:tcPr>
          <w:p w14:paraId="0E0FDD24" w14:textId="77777777" w:rsidR="00B26348" w:rsidRDefault="00000000">
            <w:r>
              <w:t>○ Struck by powered vehicle tipping over - nontransport</w:t>
            </w:r>
          </w:p>
        </w:tc>
        <w:tc>
          <w:tcPr>
            <w:tcW w:w="5256" w:type="dxa"/>
          </w:tcPr>
          <w:p w14:paraId="11A371E4" w14:textId="77777777" w:rsidR="00B26348" w:rsidRDefault="00000000">
            <w:r>
              <w:t>○ Struck by rolling object or equipment - other than powered vehicle</w:t>
            </w:r>
          </w:p>
        </w:tc>
      </w:tr>
      <w:tr w:rsidR="00B26348" w14:paraId="30AE7C12" w14:textId="77777777">
        <w:tc>
          <w:tcPr>
            <w:tcW w:w="5256" w:type="dxa"/>
          </w:tcPr>
          <w:p w14:paraId="450A2788" w14:textId="77777777" w:rsidR="00B26348" w:rsidRDefault="00000000">
            <w:r>
              <w:t>○ Struck by rolling object or equipment - other than powered vehicle, unspecified</w:t>
            </w:r>
          </w:p>
        </w:tc>
        <w:tc>
          <w:tcPr>
            <w:tcW w:w="5256" w:type="dxa"/>
          </w:tcPr>
          <w:p w14:paraId="319B5F94" w14:textId="77777777" w:rsidR="00B26348" w:rsidRDefault="00000000">
            <w:r>
              <w:t>○ Struck by rolling object or equipment being pushed by another person</w:t>
            </w:r>
          </w:p>
        </w:tc>
      </w:tr>
      <w:tr w:rsidR="00B26348" w14:paraId="27CB414B" w14:textId="77777777">
        <w:tc>
          <w:tcPr>
            <w:tcW w:w="5256" w:type="dxa"/>
          </w:tcPr>
          <w:p w14:paraId="30DA8712" w14:textId="77777777" w:rsidR="00B26348" w:rsidRDefault="00000000">
            <w:r>
              <w:t>○ Struck by rolling object or equipment being pushed by injured worker</w:t>
            </w:r>
          </w:p>
        </w:tc>
        <w:tc>
          <w:tcPr>
            <w:tcW w:w="5256" w:type="dxa"/>
          </w:tcPr>
          <w:p w14:paraId="4A7C90C9" w14:textId="77777777" w:rsidR="00B26348" w:rsidRDefault="00000000">
            <w:r>
              <w:t>○ Struck by swinging or slipping object, other than handheld</w:t>
            </w:r>
          </w:p>
        </w:tc>
      </w:tr>
      <w:tr w:rsidR="00B26348" w14:paraId="7E49E36A" w14:textId="77777777">
        <w:tc>
          <w:tcPr>
            <w:tcW w:w="5256" w:type="dxa"/>
          </w:tcPr>
          <w:p w14:paraId="3B949EA8" w14:textId="77777777" w:rsidR="00B26348" w:rsidRDefault="00000000">
            <w:r>
              <w:t>○ Struck by swinging part of powered vehicle</w:t>
            </w:r>
          </w:p>
        </w:tc>
        <w:tc>
          <w:tcPr>
            <w:tcW w:w="5256" w:type="dxa"/>
          </w:tcPr>
          <w:p w14:paraId="4F9766A7" w14:textId="77777777" w:rsidR="00B26348" w:rsidRDefault="00000000">
            <w:r>
              <w:t>○ Struck by thrown object - unintentional injury</w:t>
            </w:r>
          </w:p>
        </w:tc>
      </w:tr>
      <w:tr w:rsidR="00B26348" w14:paraId="5501D5F2" w14:textId="77777777">
        <w:tc>
          <w:tcPr>
            <w:tcW w:w="5256" w:type="dxa"/>
          </w:tcPr>
          <w:p w14:paraId="73A65609" w14:textId="77777777" w:rsidR="00B26348" w:rsidRDefault="00000000">
            <w:r>
              <w:t>○ Struck or run over by rolling powered vehicle</w:t>
            </w:r>
          </w:p>
        </w:tc>
        <w:tc>
          <w:tcPr>
            <w:tcW w:w="5256" w:type="dxa"/>
          </w:tcPr>
          <w:p w14:paraId="4F3F9346" w14:textId="77777777" w:rsidR="00B26348" w:rsidRDefault="00000000">
            <w:r>
              <w:t>○ Struck, caught, or crushed in collapsing structure, equipment, or material</w:t>
            </w:r>
          </w:p>
        </w:tc>
      </w:tr>
      <w:tr w:rsidR="00B26348" w14:paraId="7CEDDB05" w14:textId="77777777">
        <w:tc>
          <w:tcPr>
            <w:tcW w:w="5256" w:type="dxa"/>
          </w:tcPr>
          <w:p w14:paraId="427985DF" w14:textId="77777777" w:rsidR="00B26348" w:rsidRDefault="00000000">
            <w:r>
              <w:t>○ Struck, caught, or crushed in other collapsing structure or equipment</w:t>
            </w:r>
          </w:p>
        </w:tc>
        <w:tc>
          <w:tcPr>
            <w:tcW w:w="5256" w:type="dxa"/>
          </w:tcPr>
          <w:p w14:paraId="4B119780" w14:textId="77777777" w:rsidR="00B26348" w:rsidRDefault="00000000">
            <w:r>
              <w:t>○ Exposure to Harmful Substances or Environments</w:t>
            </w:r>
          </w:p>
        </w:tc>
      </w:tr>
      <w:tr w:rsidR="00B26348" w14:paraId="270FBDAA" w14:textId="77777777">
        <w:tc>
          <w:tcPr>
            <w:tcW w:w="5256" w:type="dxa"/>
          </w:tcPr>
          <w:p w14:paraId="4BF840A2" w14:textId="77777777" w:rsidR="00B26348" w:rsidRDefault="00000000">
            <w:r>
              <w:t>○ Choking on object or substance</w:t>
            </w:r>
          </w:p>
        </w:tc>
        <w:tc>
          <w:tcPr>
            <w:tcW w:w="5256" w:type="dxa"/>
          </w:tcPr>
          <w:p w14:paraId="0DD45D66" w14:textId="77777777" w:rsidR="00B26348" w:rsidRDefault="00000000">
            <w:r>
              <w:t>○ Contact with cold objects or substances</w:t>
            </w:r>
          </w:p>
        </w:tc>
      </w:tr>
      <w:tr w:rsidR="00B26348" w14:paraId="409971F7" w14:textId="77777777">
        <w:tc>
          <w:tcPr>
            <w:tcW w:w="5256" w:type="dxa"/>
          </w:tcPr>
          <w:p w14:paraId="21EBF1A9" w14:textId="77777777" w:rsidR="00B26348" w:rsidRDefault="00000000">
            <w:r>
              <w:t>○ Contact with hot objects or substances</w:t>
            </w:r>
          </w:p>
        </w:tc>
        <w:tc>
          <w:tcPr>
            <w:tcW w:w="5256" w:type="dxa"/>
          </w:tcPr>
          <w:p w14:paraId="73A29E22" w14:textId="77777777" w:rsidR="00B26348" w:rsidRDefault="00000000">
            <w:r>
              <w:t>○ Depletion of oxygen</w:t>
            </w:r>
          </w:p>
        </w:tc>
      </w:tr>
      <w:tr w:rsidR="00B26348" w14:paraId="3F476C33" w14:textId="77777777">
        <w:tc>
          <w:tcPr>
            <w:tcW w:w="5256" w:type="dxa"/>
          </w:tcPr>
          <w:p w14:paraId="59B5F50F" w14:textId="77777777" w:rsidR="00B26348" w:rsidRDefault="00000000">
            <w:r>
              <w:t>○ Direct exposure to electricity</w:t>
            </w:r>
          </w:p>
        </w:tc>
        <w:tc>
          <w:tcPr>
            <w:tcW w:w="5256" w:type="dxa"/>
          </w:tcPr>
          <w:p w14:paraId="3487229B" w14:textId="77777777" w:rsidR="00B26348" w:rsidRDefault="00000000">
            <w:r>
              <w:t>○ Direct exposure to electricity, 220 volts or less</w:t>
            </w:r>
          </w:p>
        </w:tc>
      </w:tr>
      <w:tr w:rsidR="00B26348" w14:paraId="1C31ED13" w14:textId="77777777">
        <w:tc>
          <w:tcPr>
            <w:tcW w:w="5256" w:type="dxa"/>
          </w:tcPr>
          <w:p w14:paraId="320EBCD7" w14:textId="77777777" w:rsidR="00B26348" w:rsidRDefault="00000000">
            <w:r>
              <w:t>○ Direct exposure to electricity, greater than 220 volts</w:t>
            </w:r>
          </w:p>
        </w:tc>
        <w:tc>
          <w:tcPr>
            <w:tcW w:w="5256" w:type="dxa"/>
          </w:tcPr>
          <w:p w14:paraId="7A6F558D" w14:textId="77777777" w:rsidR="00B26348" w:rsidRDefault="00000000">
            <w:r>
              <w:t>○ Exposure through intact skin, eyes, or other exposed tissue</w:t>
            </w:r>
          </w:p>
        </w:tc>
      </w:tr>
      <w:tr w:rsidR="00B26348" w14:paraId="417AF9B9" w14:textId="77777777">
        <w:tc>
          <w:tcPr>
            <w:tcW w:w="5256" w:type="dxa"/>
          </w:tcPr>
          <w:p w14:paraId="4260A647" w14:textId="77777777" w:rsidR="00B26348" w:rsidRDefault="00000000">
            <w:r>
              <w:t>○ Exposure through medical injection</w:t>
            </w:r>
          </w:p>
        </w:tc>
        <w:tc>
          <w:tcPr>
            <w:tcW w:w="5256" w:type="dxa"/>
          </w:tcPr>
          <w:p w14:paraId="10D7CA5D" w14:textId="77777777" w:rsidR="00B26348" w:rsidRDefault="00000000">
            <w:r>
              <w:t>○ Exposure through scratch or other open wound</w:t>
            </w:r>
          </w:p>
        </w:tc>
      </w:tr>
      <w:tr w:rsidR="00B26348" w14:paraId="38016EAF" w14:textId="77777777">
        <w:tc>
          <w:tcPr>
            <w:tcW w:w="5256" w:type="dxa"/>
          </w:tcPr>
          <w:p w14:paraId="25CB00EE" w14:textId="77777777" w:rsidR="00B26348" w:rsidRDefault="00000000">
            <w:r>
              <w:t>○ Exposure through unintentional needlestick or sharp injury</w:t>
            </w:r>
          </w:p>
        </w:tc>
        <w:tc>
          <w:tcPr>
            <w:tcW w:w="5256" w:type="dxa"/>
          </w:tcPr>
          <w:p w14:paraId="77EF7250" w14:textId="77777777" w:rsidR="00B26348" w:rsidRDefault="00000000">
            <w:r>
              <w:t>○ Exposure to air and water pressure change</w:t>
            </w:r>
          </w:p>
        </w:tc>
      </w:tr>
      <w:tr w:rsidR="00B26348" w14:paraId="76FD37C8" w14:textId="77777777">
        <w:tc>
          <w:tcPr>
            <w:tcW w:w="5256" w:type="dxa"/>
          </w:tcPr>
          <w:p w14:paraId="2A0000B9" w14:textId="77777777" w:rsidR="00B26348" w:rsidRDefault="00000000">
            <w:r>
              <w:t>○ Exposure to change in air pressure</w:t>
            </w:r>
          </w:p>
        </w:tc>
        <w:tc>
          <w:tcPr>
            <w:tcW w:w="5256" w:type="dxa"/>
          </w:tcPr>
          <w:p w14:paraId="5D28882E" w14:textId="77777777" w:rsidR="00B26348" w:rsidRDefault="00000000">
            <w:r>
              <w:t>○ Exposure to change in water pressure</w:t>
            </w:r>
          </w:p>
        </w:tc>
      </w:tr>
      <w:tr w:rsidR="00B26348" w14:paraId="48043311" w14:textId="77777777">
        <w:tc>
          <w:tcPr>
            <w:tcW w:w="5256" w:type="dxa"/>
          </w:tcPr>
          <w:p w14:paraId="6B51E326" w14:textId="77777777" w:rsidR="00B26348" w:rsidRDefault="00000000">
            <w:r>
              <w:t>○ Exposure to electricity</w:t>
            </w:r>
          </w:p>
        </w:tc>
        <w:tc>
          <w:tcPr>
            <w:tcW w:w="5256" w:type="dxa"/>
          </w:tcPr>
          <w:p w14:paraId="3F840D6F" w14:textId="77777777" w:rsidR="00B26348" w:rsidRDefault="00000000">
            <w:r>
              <w:t>○ Exposure to environmental cold</w:t>
            </w:r>
          </w:p>
        </w:tc>
      </w:tr>
      <w:tr w:rsidR="00B26348" w14:paraId="75104FBD" w14:textId="77777777">
        <w:tc>
          <w:tcPr>
            <w:tcW w:w="5256" w:type="dxa"/>
          </w:tcPr>
          <w:p w14:paraId="6427E18D" w14:textId="77777777" w:rsidR="00B26348" w:rsidRDefault="00000000">
            <w:r>
              <w:t>○ Exposure to environmental heat</w:t>
            </w:r>
          </w:p>
        </w:tc>
        <w:tc>
          <w:tcPr>
            <w:tcW w:w="5256" w:type="dxa"/>
          </w:tcPr>
          <w:p w14:paraId="6904B7E9" w14:textId="77777777" w:rsidR="00B26348" w:rsidRDefault="00000000">
            <w:r>
              <w:t>○ Exposure to harmful substance through skin, eyes, or other exposed tissue</w:t>
            </w:r>
          </w:p>
        </w:tc>
      </w:tr>
      <w:tr w:rsidR="00B26348" w14:paraId="3FFE34E5" w14:textId="77777777">
        <w:tc>
          <w:tcPr>
            <w:tcW w:w="5256" w:type="dxa"/>
          </w:tcPr>
          <w:p w14:paraId="0DD00DA9" w14:textId="77777777" w:rsidR="00B26348" w:rsidRDefault="00000000">
            <w:r>
              <w:t>○ Exposure to light</w:t>
            </w:r>
          </w:p>
        </w:tc>
        <w:tc>
          <w:tcPr>
            <w:tcW w:w="5256" w:type="dxa"/>
          </w:tcPr>
          <w:p w14:paraId="01A8B396" w14:textId="77777777" w:rsidR="00B26348" w:rsidRDefault="00000000">
            <w:r>
              <w:t>○ Exposure to light and other radiation</w:t>
            </w:r>
          </w:p>
        </w:tc>
      </w:tr>
      <w:tr w:rsidR="00B26348" w14:paraId="76598074" w14:textId="77777777">
        <w:tc>
          <w:tcPr>
            <w:tcW w:w="5256" w:type="dxa"/>
          </w:tcPr>
          <w:p w14:paraId="163FFFE6" w14:textId="77777777" w:rsidR="00B26348" w:rsidRDefault="00000000">
            <w:r>
              <w:t>○ Exposure to noise</w:t>
            </w:r>
          </w:p>
        </w:tc>
        <w:tc>
          <w:tcPr>
            <w:tcW w:w="5256" w:type="dxa"/>
          </w:tcPr>
          <w:p w14:paraId="3048DD2B" w14:textId="77777777" w:rsidR="00B26348" w:rsidRDefault="00000000">
            <w:r>
              <w:t>○ Exposure to other harmful substance - multiple routes of exposure</w:t>
            </w:r>
          </w:p>
        </w:tc>
      </w:tr>
      <w:tr w:rsidR="00B26348" w14:paraId="16968BA4" w14:textId="77777777">
        <w:tc>
          <w:tcPr>
            <w:tcW w:w="5256" w:type="dxa"/>
          </w:tcPr>
          <w:p w14:paraId="62A1C711" w14:textId="77777777" w:rsidR="00B26348" w:rsidRDefault="00000000">
            <w:r>
              <w:t>○ Exposure to other harmful substances</w:t>
            </w:r>
          </w:p>
        </w:tc>
        <w:tc>
          <w:tcPr>
            <w:tcW w:w="5256" w:type="dxa"/>
          </w:tcPr>
          <w:p w14:paraId="735ECACA" w14:textId="77777777" w:rsidR="00B26348" w:rsidRDefault="00000000">
            <w:r>
              <w:t>○ Exposure to other radiation</w:t>
            </w:r>
          </w:p>
        </w:tc>
      </w:tr>
      <w:tr w:rsidR="00B26348" w14:paraId="3109A9AE" w14:textId="77777777">
        <w:tc>
          <w:tcPr>
            <w:tcW w:w="5256" w:type="dxa"/>
          </w:tcPr>
          <w:p w14:paraId="2877C78E" w14:textId="77777777" w:rsidR="00B26348" w:rsidRDefault="00000000">
            <w:r>
              <w:t>○ Exposure to oxygen deficiency, unspecified</w:t>
            </w:r>
          </w:p>
        </w:tc>
        <w:tc>
          <w:tcPr>
            <w:tcW w:w="5256" w:type="dxa"/>
          </w:tcPr>
          <w:p w14:paraId="162F562D" w14:textId="77777777" w:rsidR="00B26348" w:rsidRDefault="00000000">
            <w:r>
              <w:t>○ Exposure to radiation and noise</w:t>
            </w:r>
          </w:p>
        </w:tc>
      </w:tr>
      <w:tr w:rsidR="00B26348" w14:paraId="1D31D219" w14:textId="77777777">
        <w:tc>
          <w:tcPr>
            <w:tcW w:w="5256" w:type="dxa"/>
          </w:tcPr>
          <w:p w14:paraId="5ABF4DED" w14:textId="77777777" w:rsidR="00B26348" w:rsidRDefault="00000000">
            <w:r>
              <w:t>○ Exposure to temperature extremes</w:t>
            </w:r>
          </w:p>
        </w:tc>
        <w:tc>
          <w:tcPr>
            <w:tcW w:w="5256" w:type="dxa"/>
          </w:tcPr>
          <w:p w14:paraId="781D7581" w14:textId="77777777" w:rsidR="00B26348" w:rsidRDefault="00000000">
            <w:r>
              <w:t>○ Indirect exposure to electricity</w:t>
            </w:r>
          </w:p>
        </w:tc>
      </w:tr>
      <w:tr w:rsidR="00B26348" w14:paraId="4126EAF8" w14:textId="77777777">
        <w:tc>
          <w:tcPr>
            <w:tcW w:w="5256" w:type="dxa"/>
          </w:tcPr>
          <w:p w14:paraId="1B55C2DB" w14:textId="77777777" w:rsidR="00B26348" w:rsidRDefault="00000000">
            <w:r>
              <w:t>○ Indirect exposure to electricity, 220 volts or less</w:t>
            </w:r>
          </w:p>
        </w:tc>
        <w:tc>
          <w:tcPr>
            <w:tcW w:w="5256" w:type="dxa"/>
          </w:tcPr>
          <w:p w14:paraId="442100C2" w14:textId="77777777" w:rsidR="00B26348" w:rsidRDefault="00000000">
            <w:r>
              <w:t>○ Indirect exposure to electricity, greater than 220 volts</w:t>
            </w:r>
          </w:p>
        </w:tc>
      </w:tr>
      <w:tr w:rsidR="00B26348" w14:paraId="5BF47D88" w14:textId="77777777">
        <w:tc>
          <w:tcPr>
            <w:tcW w:w="5256" w:type="dxa"/>
          </w:tcPr>
          <w:p w14:paraId="0D10F36E" w14:textId="77777777" w:rsidR="00B26348" w:rsidRDefault="00000000">
            <w:r>
              <w:t>○ Ingestion of harmful substance</w:t>
            </w:r>
          </w:p>
        </w:tc>
        <w:tc>
          <w:tcPr>
            <w:tcW w:w="5256" w:type="dxa"/>
          </w:tcPr>
          <w:p w14:paraId="5E577370" w14:textId="77777777" w:rsidR="00B26348" w:rsidRDefault="00000000">
            <w:r>
              <w:t>○ Inhalation of harmful substance</w:t>
            </w:r>
          </w:p>
        </w:tc>
      </w:tr>
      <w:tr w:rsidR="00B26348" w14:paraId="53416960" w14:textId="77777777">
        <w:tc>
          <w:tcPr>
            <w:tcW w:w="5256" w:type="dxa"/>
          </w:tcPr>
          <w:p w14:paraId="4D80AF2F" w14:textId="77777777" w:rsidR="00B26348" w:rsidRDefault="00000000">
            <w:r>
              <w:t>○ Inhalation of harmful substance - multiple episodes</w:t>
            </w:r>
          </w:p>
        </w:tc>
        <w:tc>
          <w:tcPr>
            <w:tcW w:w="5256" w:type="dxa"/>
          </w:tcPr>
          <w:p w14:paraId="5CCD83AD" w14:textId="77777777" w:rsidR="00B26348" w:rsidRDefault="00000000">
            <w:r>
              <w:t>○ Inhalation of harmful substance - single episode</w:t>
            </w:r>
          </w:p>
        </w:tc>
      </w:tr>
      <w:tr w:rsidR="00B26348" w14:paraId="02366FAC" w14:textId="77777777">
        <w:tc>
          <w:tcPr>
            <w:tcW w:w="5256" w:type="dxa"/>
          </w:tcPr>
          <w:p w14:paraId="0F746670" w14:textId="77777777" w:rsidR="00B26348" w:rsidRDefault="00000000">
            <w:r>
              <w:t>○ Multiple types of exposures through skin, eyes, or other exposed tissue</w:t>
            </w:r>
          </w:p>
        </w:tc>
        <w:tc>
          <w:tcPr>
            <w:tcW w:w="5256" w:type="dxa"/>
          </w:tcPr>
          <w:p w14:paraId="7F8A9300" w14:textId="77777777" w:rsidR="00B26348" w:rsidRDefault="00000000">
            <w:r>
              <w:t>○ Nonmedical use of drugs or alcohol - unintentional overdose</w:t>
            </w:r>
          </w:p>
        </w:tc>
      </w:tr>
      <w:tr w:rsidR="00B26348" w14:paraId="56695D9B" w14:textId="77777777">
        <w:tc>
          <w:tcPr>
            <w:tcW w:w="5256" w:type="dxa"/>
          </w:tcPr>
          <w:p w14:paraId="7D66D8F2" w14:textId="77777777" w:rsidR="00B26348" w:rsidRDefault="00000000">
            <w:r>
              <w:t>○ Repeated exposure to noise</w:t>
            </w:r>
          </w:p>
        </w:tc>
        <w:tc>
          <w:tcPr>
            <w:tcW w:w="5256" w:type="dxa"/>
          </w:tcPr>
          <w:p w14:paraId="6D9DB659" w14:textId="77777777" w:rsidR="00B26348" w:rsidRDefault="00000000">
            <w:r>
              <w:t>○ Single, brief exposure to noise</w:t>
            </w:r>
          </w:p>
        </w:tc>
      </w:tr>
      <w:tr w:rsidR="00B26348" w14:paraId="5F41161E" w14:textId="77777777">
        <w:tc>
          <w:tcPr>
            <w:tcW w:w="5256" w:type="dxa"/>
          </w:tcPr>
          <w:p w14:paraId="2338E518" w14:textId="77777777" w:rsidR="00B26348" w:rsidRDefault="00000000">
            <w:r>
              <w:t>○ Single, prolonged exposure to noise</w:t>
            </w:r>
          </w:p>
        </w:tc>
        <w:tc>
          <w:tcPr>
            <w:tcW w:w="5256" w:type="dxa"/>
          </w:tcPr>
          <w:p w14:paraId="58B97EC4" w14:textId="77777777" w:rsidR="00B26348" w:rsidRDefault="00000000">
            <w:r>
              <w:t>○ Falls, Slips &amp; Trips</w:t>
            </w:r>
          </w:p>
        </w:tc>
      </w:tr>
      <w:tr w:rsidR="00B26348" w14:paraId="2B944D45" w14:textId="77777777">
        <w:tc>
          <w:tcPr>
            <w:tcW w:w="5256" w:type="dxa"/>
          </w:tcPr>
          <w:p w14:paraId="5EFA72D6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491451D6" w14:textId="77777777" w:rsidR="00B26348" w:rsidRDefault="00000000">
            <w:r>
              <w:t>○ Fall on same level due to slipping</w:t>
            </w:r>
          </w:p>
        </w:tc>
      </w:tr>
      <w:tr w:rsidR="00B26348" w14:paraId="2213100B" w14:textId="77777777">
        <w:tc>
          <w:tcPr>
            <w:tcW w:w="5256" w:type="dxa"/>
          </w:tcPr>
          <w:p w14:paraId="73651153" w14:textId="77777777" w:rsidR="00B26348" w:rsidRDefault="00000000">
            <w:r>
              <w:t>○ Fall on same level due to tripping</w:t>
            </w:r>
          </w:p>
        </w:tc>
        <w:tc>
          <w:tcPr>
            <w:tcW w:w="5256" w:type="dxa"/>
          </w:tcPr>
          <w:p w14:paraId="0756A560" w14:textId="77777777" w:rsidR="00B26348" w:rsidRDefault="00000000">
            <w:r>
              <w:t>○ Fall on same level due to tripping on uneven surface</w:t>
            </w:r>
          </w:p>
        </w:tc>
      </w:tr>
      <w:tr w:rsidR="00B26348" w14:paraId="240D07E2" w14:textId="77777777">
        <w:tc>
          <w:tcPr>
            <w:tcW w:w="5256" w:type="dxa"/>
          </w:tcPr>
          <w:p w14:paraId="505B4A5D" w14:textId="77777777" w:rsidR="00B26348" w:rsidRDefault="00000000">
            <w:r>
              <w:t>○ Fall on same level due to tripping over an object</w:t>
            </w:r>
          </w:p>
        </w:tc>
        <w:tc>
          <w:tcPr>
            <w:tcW w:w="5256" w:type="dxa"/>
          </w:tcPr>
          <w:p w14:paraId="5940BFDB" w14:textId="77777777" w:rsidR="00B26348" w:rsidRDefault="00000000">
            <w:r>
              <w:t>○ Fall on same level due to tripping over self</w:t>
            </w:r>
          </w:p>
        </w:tc>
      </w:tr>
      <w:tr w:rsidR="00B26348" w14:paraId="44D0F1F4" w14:textId="77777777">
        <w:tc>
          <w:tcPr>
            <w:tcW w:w="5256" w:type="dxa"/>
          </w:tcPr>
          <w:p w14:paraId="22F41BFB" w14:textId="77777777" w:rsidR="00B26348" w:rsidRDefault="00000000">
            <w:r>
              <w:t>○ Fall on same level while climbing stairs, steps, or curbs</w:t>
            </w:r>
          </w:p>
        </w:tc>
        <w:tc>
          <w:tcPr>
            <w:tcW w:w="5256" w:type="dxa"/>
          </w:tcPr>
          <w:p w14:paraId="09E22C7A" w14:textId="77777777" w:rsidR="00B26348" w:rsidRDefault="00000000">
            <w:r>
              <w:t>○ Lower level fall</w:t>
            </w:r>
          </w:p>
        </w:tc>
      </w:tr>
      <w:tr w:rsidR="00B26348" w14:paraId="3BBD02C5" w14:textId="77777777">
        <w:tc>
          <w:tcPr>
            <w:tcW w:w="5256" w:type="dxa"/>
          </w:tcPr>
          <w:p w14:paraId="1EDEE8DF" w14:textId="77777777" w:rsidR="00B26348" w:rsidRDefault="00000000">
            <w:r>
              <w:t>○ Fall from collapsing structure or equipment</w:t>
            </w:r>
          </w:p>
        </w:tc>
        <w:tc>
          <w:tcPr>
            <w:tcW w:w="5256" w:type="dxa"/>
          </w:tcPr>
          <w:p w14:paraId="68987492" w14:textId="77777777" w:rsidR="00B26348" w:rsidRDefault="00000000">
            <w:r>
              <w:t>○ Fall or jump curtailed by personal fall arrest system</w:t>
            </w:r>
          </w:p>
        </w:tc>
      </w:tr>
      <w:tr w:rsidR="00B26348" w14:paraId="7A3A6F1E" w14:textId="77777777">
        <w:tc>
          <w:tcPr>
            <w:tcW w:w="5256" w:type="dxa"/>
          </w:tcPr>
          <w:p w14:paraId="5D201176" w14:textId="77777777" w:rsidR="00B26348" w:rsidRDefault="00000000">
            <w:r>
              <w:t>○ Fall through surface or existing opening</w:t>
            </w:r>
          </w:p>
        </w:tc>
        <w:tc>
          <w:tcPr>
            <w:tcW w:w="5256" w:type="dxa"/>
          </w:tcPr>
          <w:p w14:paraId="324ACA2A" w14:textId="77777777" w:rsidR="00B26348" w:rsidRDefault="00000000">
            <w:r>
              <w:t>○ Jump from collapsing structure or equipment</w:t>
            </w:r>
          </w:p>
        </w:tc>
      </w:tr>
      <w:tr w:rsidR="00B26348" w14:paraId="5919E5F1" w14:textId="77777777">
        <w:tc>
          <w:tcPr>
            <w:tcW w:w="5256" w:type="dxa"/>
          </w:tcPr>
          <w:p w14:paraId="2EC5C524" w14:textId="77777777" w:rsidR="00B26348" w:rsidRDefault="00000000">
            <w:r>
              <w:t>○ Jumps to lower level</w:t>
            </w:r>
          </w:p>
        </w:tc>
        <w:tc>
          <w:tcPr>
            <w:tcW w:w="5256" w:type="dxa"/>
          </w:tcPr>
          <w:p w14:paraId="7428B7A3" w14:textId="77777777" w:rsidR="00B26348" w:rsidRDefault="00000000">
            <w:r>
              <w:t>○ Other fall to lower level</w:t>
            </w:r>
          </w:p>
        </w:tc>
      </w:tr>
      <w:tr w:rsidR="00B26348" w14:paraId="5529DAC7" w14:textId="77777777">
        <w:tc>
          <w:tcPr>
            <w:tcW w:w="5256" w:type="dxa"/>
          </w:tcPr>
          <w:p w14:paraId="519746F6" w14:textId="77777777" w:rsidR="00B26348" w:rsidRDefault="00000000">
            <w:r>
              <w:t>○ Slip Trip</w:t>
            </w:r>
          </w:p>
        </w:tc>
        <w:tc>
          <w:tcPr>
            <w:tcW w:w="5256" w:type="dxa"/>
          </w:tcPr>
          <w:p w14:paraId="338A213C" w14:textId="77777777" w:rsidR="00B26348" w:rsidRDefault="00000000">
            <w:r>
              <w:t>○ Slip on substance without fall</w:t>
            </w:r>
          </w:p>
        </w:tc>
      </w:tr>
      <w:tr w:rsidR="00B26348" w14:paraId="22E86B6A" w14:textId="77777777">
        <w:tc>
          <w:tcPr>
            <w:tcW w:w="5256" w:type="dxa"/>
          </w:tcPr>
          <w:p w14:paraId="41BAF848" w14:textId="77777777" w:rsidR="00B26348" w:rsidRDefault="00000000">
            <w:r>
              <w:t>○ Slip on vehicle without fall - nontransport</w:t>
            </w:r>
          </w:p>
        </w:tc>
        <w:tc>
          <w:tcPr>
            <w:tcW w:w="5256" w:type="dxa"/>
          </w:tcPr>
          <w:p w14:paraId="3CD3C2E4" w14:textId="77777777" w:rsidR="00B26348" w:rsidRDefault="00000000">
            <w:r>
              <w:t>○ Slip or trip without fall</w:t>
            </w:r>
          </w:p>
        </w:tc>
      </w:tr>
      <w:tr w:rsidR="00B26348" w14:paraId="4301C8D4" w14:textId="77777777">
        <w:tc>
          <w:tcPr>
            <w:tcW w:w="5256" w:type="dxa"/>
          </w:tcPr>
          <w:p w14:paraId="496D7908" w14:textId="77777777" w:rsidR="00B26348" w:rsidRDefault="00000000">
            <w:r>
              <w:t>○ Trip from stepping into a hole without fall</w:t>
            </w:r>
          </w:p>
        </w:tc>
        <w:tc>
          <w:tcPr>
            <w:tcW w:w="5256" w:type="dxa"/>
          </w:tcPr>
          <w:p w14:paraId="07C8F23D" w14:textId="77777777" w:rsidR="00B26348" w:rsidRDefault="00000000">
            <w:r>
              <w:t>○ Trip on uneven surface without fall</w:t>
            </w:r>
          </w:p>
        </w:tc>
      </w:tr>
      <w:tr w:rsidR="00B26348" w14:paraId="7E746F3F" w14:textId="77777777">
        <w:tc>
          <w:tcPr>
            <w:tcW w:w="5256" w:type="dxa"/>
          </w:tcPr>
          <w:p w14:paraId="36824F79" w14:textId="77777777" w:rsidR="00B26348" w:rsidRDefault="00000000">
            <w:r>
              <w:t>○ Trip on vehicle without fall - nontransport</w:t>
            </w:r>
          </w:p>
        </w:tc>
        <w:tc>
          <w:tcPr>
            <w:tcW w:w="5256" w:type="dxa"/>
          </w:tcPr>
          <w:p w14:paraId="402FA25C" w14:textId="77777777" w:rsidR="00B26348" w:rsidRDefault="00000000">
            <w:r>
              <w:t>○ Trip over an object without fall</w:t>
            </w:r>
          </w:p>
        </w:tc>
      </w:tr>
      <w:tr w:rsidR="00B26348" w14:paraId="49CD4FDD" w14:textId="77777777">
        <w:tc>
          <w:tcPr>
            <w:tcW w:w="5256" w:type="dxa"/>
          </w:tcPr>
          <w:p w14:paraId="53DCBD32" w14:textId="77777777" w:rsidR="00B26348" w:rsidRDefault="00000000">
            <w:r>
              <w:t>○ Trip over self without fall</w:t>
            </w:r>
          </w:p>
        </w:tc>
        <w:tc>
          <w:tcPr>
            <w:tcW w:w="5256" w:type="dxa"/>
          </w:tcPr>
          <w:p w14:paraId="56530400" w14:textId="77777777" w:rsidR="00B26348" w:rsidRDefault="00000000">
            <w:r>
              <w:t>○ Trip without fall</w:t>
            </w:r>
          </w:p>
        </w:tc>
      </w:tr>
      <w:tr w:rsidR="00B26348" w14:paraId="41412E46" w14:textId="77777777">
        <w:tc>
          <w:tcPr>
            <w:tcW w:w="5256" w:type="dxa"/>
          </w:tcPr>
          <w:p w14:paraId="647D9F49" w14:textId="77777777" w:rsidR="00B26348" w:rsidRDefault="00000000">
            <w:r>
              <w:t>○ Same level fall</w:t>
            </w:r>
          </w:p>
        </w:tc>
        <w:tc>
          <w:tcPr>
            <w:tcW w:w="5256" w:type="dxa"/>
          </w:tcPr>
          <w:p w14:paraId="425490BB" w14:textId="77777777" w:rsidR="00B26348" w:rsidRDefault="00000000">
            <w:r>
              <w:t>○ Fall while sitting</w:t>
            </w:r>
          </w:p>
        </w:tc>
      </w:tr>
      <w:tr w:rsidR="00B26348" w14:paraId="7001967C" w14:textId="77777777">
        <w:tc>
          <w:tcPr>
            <w:tcW w:w="5256" w:type="dxa"/>
          </w:tcPr>
          <w:p w14:paraId="7C99132F" w14:textId="77777777" w:rsidR="00B26348" w:rsidRDefault="00000000">
            <w:r>
              <w:t>○ Fires &amp; Explosions</w:t>
            </w:r>
          </w:p>
        </w:tc>
        <w:tc>
          <w:tcPr>
            <w:tcW w:w="5256" w:type="dxa"/>
          </w:tcPr>
          <w:p w14:paraId="1781F786" w14:textId="77777777" w:rsidR="00B26348" w:rsidRDefault="00000000">
            <w:r>
              <w:t>○ Collapsing building, structure, or structural element during fire</w:t>
            </w:r>
          </w:p>
        </w:tc>
      </w:tr>
      <w:tr w:rsidR="00B26348" w14:paraId="018CDFB3" w14:textId="77777777">
        <w:tc>
          <w:tcPr>
            <w:tcW w:w="5256" w:type="dxa"/>
          </w:tcPr>
          <w:p w14:paraId="07F705D7" w14:textId="77777777" w:rsidR="00B26348" w:rsidRDefault="00000000">
            <w:r>
              <w:t>○ Demolition or blasting explosion</w:t>
            </w:r>
          </w:p>
        </w:tc>
        <w:tc>
          <w:tcPr>
            <w:tcW w:w="5256" w:type="dxa"/>
          </w:tcPr>
          <w:p w14:paraId="2AA7C713" w14:textId="77777777" w:rsidR="00B26348" w:rsidRDefault="00000000">
            <w:r>
              <w:t>○ Dust explosion</w:t>
            </w:r>
          </w:p>
        </w:tc>
      </w:tr>
      <w:tr w:rsidR="00B26348" w14:paraId="653B0A80" w14:textId="77777777">
        <w:tc>
          <w:tcPr>
            <w:tcW w:w="5256" w:type="dxa"/>
          </w:tcPr>
          <w:p w14:paraId="146E878F" w14:textId="77777777" w:rsidR="00B26348" w:rsidRDefault="00000000">
            <w:r>
              <w:t>○ Explosion of nonpressurized vapors, gases, or liquids</w:t>
            </w:r>
          </w:p>
        </w:tc>
        <w:tc>
          <w:tcPr>
            <w:tcW w:w="5256" w:type="dxa"/>
          </w:tcPr>
          <w:p w14:paraId="6F532EE5" w14:textId="77777777" w:rsidR="00B26348" w:rsidRDefault="00000000">
            <w:r>
              <w:t>○ Explosion of pressure vessel, piping, or tire</w:t>
            </w:r>
          </w:p>
        </w:tc>
      </w:tr>
      <w:tr w:rsidR="00B26348" w14:paraId="30A2E7D3" w14:textId="77777777">
        <w:tc>
          <w:tcPr>
            <w:tcW w:w="5256" w:type="dxa"/>
          </w:tcPr>
          <w:p w14:paraId="250ECA1C" w14:textId="77777777" w:rsidR="00B26348" w:rsidRDefault="00000000">
            <w:r>
              <w:t>○ Explosions</w:t>
            </w:r>
          </w:p>
        </w:tc>
        <w:tc>
          <w:tcPr>
            <w:tcW w:w="5256" w:type="dxa"/>
          </w:tcPr>
          <w:p w14:paraId="436C6671" w14:textId="77777777" w:rsidR="00B26348" w:rsidRDefault="00000000">
            <w:r>
              <w:t>○ Fires</w:t>
            </w:r>
          </w:p>
        </w:tc>
      </w:tr>
      <w:tr w:rsidR="00B26348" w14:paraId="38885BF4" w14:textId="77777777">
        <w:tc>
          <w:tcPr>
            <w:tcW w:w="5256" w:type="dxa"/>
          </w:tcPr>
          <w:p w14:paraId="74A45D45" w14:textId="77777777" w:rsidR="00B26348" w:rsidRDefault="00000000">
            <w:r>
              <w:t>○ Forest or brush fire</w:t>
            </w:r>
          </w:p>
        </w:tc>
        <w:tc>
          <w:tcPr>
            <w:tcW w:w="5256" w:type="dxa"/>
          </w:tcPr>
          <w:p w14:paraId="609B152D" w14:textId="77777777" w:rsidR="00B26348" w:rsidRDefault="00000000">
            <w:r>
              <w:t>○ Ignition of clothing from controlled heat source</w:t>
            </w:r>
          </w:p>
        </w:tc>
      </w:tr>
      <w:tr w:rsidR="00B26348" w14:paraId="3A65379F" w14:textId="77777777">
        <w:tc>
          <w:tcPr>
            <w:tcW w:w="5256" w:type="dxa"/>
          </w:tcPr>
          <w:p w14:paraId="623C7C1A" w14:textId="77777777" w:rsidR="00B26348" w:rsidRDefault="00000000">
            <w:r>
              <w:t>○ Ignition of vapors, gases, or liquids</w:t>
            </w:r>
          </w:p>
        </w:tc>
        <w:tc>
          <w:tcPr>
            <w:tcW w:w="5256" w:type="dxa"/>
          </w:tcPr>
          <w:p w14:paraId="4571D0D4" w14:textId="77777777" w:rsidR="00B26348" w:rsidRDefault="00000000">
            <w:r>
              <w:t>○ Other structural fire without collapse</w:t>
            </w:r>
          </w:p>
        </w:tc>
      </w:tr>
      <w:tr w:rsidR="00B26348" w14:paraId="6B23E599" w14:textId="77777777">
        <w:tc>
          <w:tcPr>
            <w:tcW w:w="5256" w:type="dxa"/>
          </w:tcPr>
          <w:p w14:paraId="5813AA19" w14:textId="77777777" w:rsidR="00B26348" w:rsidRDefault="00000000">
            <w:r>
              <w:t>○ Small-scale (limited) fire</w:t>
            </w:r>
          </w:p>
        </w:tc>
        <w:tc>
          <w:tcPr>
            <w:tcW w:w="5256" w:type="dxa"/>
          </w:tcPr>
          <w:p w14:paraId="05716B09" w14:textId="77777777" w:rsidR="00B26348" w:rsidRDefault="00000000">
            <w:r>
              <w:t>○ Vehicle or machinery fire</w:t>
            </w:r>
          </w:p>
        </w:tc>
      </w:tr>
      <w:tr w:rsidR="00B26348" w14:paraId="32095DB4" w14:textId="77777777">
        <w:tc>
          <w:tcPr>
            <w:tcW w:w="5256" w:type="dxa"/>
          </w:tcPr>
          <w:p w14:paraId="5B2C1AA9" w14:textId="77777777" w:rsidR="00B26348" w:rsidRDefault="00000000">
            <w:r>
              <w:t>○ Overexertion &amp; Bodily Reaction</w:t>
            </w:r>
          </w:p>
        </w:tc>
        <w:tc>
          <w:tcPr>
            <w:tcW w:w="5256" w:type="dxa"/>
          </w:tcPr>
          <w:p w14:paraId="4607BDCE" w14:textId="77777777" w:rsidR="00B26348" w:rsidRDefault="00000000">
            <w:r>
              <w:t>○ Body positioning</w:t>
            </w:r>
          </w:p>
        </w:tc>
      </w:tr>
      <w:tr w:rsidR="00B26348" w14:paraId="1375B13C" w14:textId="77777777">
        <w:tc>
          <w:tcPr>
            <w:tcW w:w="5256" w:type="dxa"/>
          </w:tcPr>
          <w:p w14:paraId="2C5CA260" w14:textId="77777777" w:rsidR="00B26348" w:rsidRDefault="00000000">
            <w:r>
              <w:t>○ Bending, crawling, reaching, twisting - repetitive or prolonged</w:t>
            </w:r>
          </w:p>
        </w:tc>
        <w:tc>
          <w:tcPr>
            <w:tcW w:w="5256" w:type="dxa"/>
          </w:tcPr>
          <w:p w14:paraId="78CE0A7F" w14:textId="77777777" w:rsidR="00B26348" w:rsidRDefault="00000000">
            <w:r>
              <w:t>○ Bending, crawling, reaching, twisting - single episode</w:t>
            </w:r>
          </w:p>
        </w:tc>
      </w:tr>
      <w:tr w:rsidR="00B26348" w14:paraId="3BF5C3D8" w14:textId="77777777">
        <w:tc>
          <w:tcPr>
            <w:tcW w:w="5256" w:type="dxa"/>
          </w:tcPr>
          <w:p w14:paraId="251D1175" w14:textId="77777777" w:rsidR="00B26348" w:rsidRDefault="00000000">
            <w:r>
              <w:t>○ Boarding, alighting - excluding slip, trip, fall - repetitive or prolonged</w:t>
            </w:r>
          </w:p>
        </w:tc>
        <w:tc>
          <w:tcPr>
            <w:tcW w:w="5256" w:type="dxa"/>
          </w:tcPr>
          <w:p w14:paraId="673373FE" w14:textId="77777777" w:rsidR="00B26348" w:rsidRDefault="00000000">
            <w:r>
              <w:t>○ Boarding, alighting - excluding slip, trip, fall - single episode</w:t>
            </w:r>
          </w:p>
        </w:tc>
      </w:tr>
      <w:tr w:rsidR="00B26348" w14:paraId="03C5ABDD" w14:textId="77777777">
        <w:tc>
          <w:tcPr>
            <w:tcW w:w="5256" w:type="dxa"/>
          </w:tcPr>
          <w:p w14:paraId="5E6716E0" w14:textId="77777777" w:rsidR="00B26348" w:rsidRDefault="00000000">
            <w:r>
              <w:t>○ Climbing or stepping up or down - repetitive or prolonged</w:t>
            </w:r>
          </w:p>
        </w:tc>
        <w:tc>
          <w:tcPr>
            <w:tcW w:w="5256" w:type="dxa"/>
          </w:tcPr>
          <w:p w14:paraId="33E56E4F" w14:textId="77777777" w:rsidR="00B26348" w:rsidRDefault="00000000">
            <w:r>
              <w:t>○ Climbing or stepping up or down - single episode</w:t>
            </w:r>
          </w:p>
        </w:tc>
      </w:tr>
      <w:tr w:rsidR="00B26348" w14:paraId="790D8AB0" w14:textId="77777777">
        <w:tc>
          <w:tcPr>
            <w:tcW w:w="5256" w:type="dxa"/>
          </w:tcPr>
          <w:p w14:paraId="515EE49F" w14:textId="77777777" w:rsidR="00B26348" w:rsidRDefault="00000000">
            <w:r>
              <w:t>○ Kneeling, kneeling down - repetitive or prolonged</w:t>
            </w:r>
          </w:p>
        </w:tc>
        <w:tc>
          <w:tcPr>
            <w:tcW w:w="5256" w:type="dxa"/>
          </w:tcPr>
          <w:p w14:paraId="40758F76" w14:textId="77777777" w:rsidR="00B26348" w:rsidRDefault="00000000">
            <w:r>
              <w:t>○ Kneeling, kneeling down - single episode</w:t>
            </w:r>
          </w:p>
        </w:tc>
      </w:tr>
      <w:tr w:rsidR="00B26348" w14:paraId="41E9766E" w14:textId="77777777">
        <w:tc>
          <w:tcPr>
            <w:tcW w:w="5256" w:type="dxa"/>
          </w:tcPr>
          <w:p w14:paraId="178E8690" w14:textId="77777777" w:rsidR="00B26348" w:rsidRDefault="00000000">
            <w:r>
              <w:t>○ Multiple types of exertions and bodily reactions</w:t>
            </w:r>
          </w:p>
        </w:tc>
        <w:tc>
          <w:tcPr>
            <w:tcW w:w="5256" w:type="dxa"/>
          </w:tcPr>
          <w:p w14:paraId="51CD0945" w14:textId="77777777" w:rsidR="00B26348" w:rsidRDefault="00000000">
            <w:r>
              <w:t>○ Multiple types of overexertion involving outside sources</w:t>
            </w:r>
          </w:p>
        </w:tc>
      </w:tr>
      <w:tr w:rsidR="00B26348" w14:paraId="2927FA8D" w14:textId="77777777">
        <w:tc>
          <w:tcPr>
            <w:tcW w:w="5256" w:type="dxa"/>
          </w:tcPr>
          <w:p w14:paraId="3471360D" w14:textId="77777777" w:rsidR="00B26348" w:rsidRDefault="00000000">
            <w:r>
              <w:t>○ Multiple types of overexertions and bodily reactions</w:t>
            </w:r>
          </w:p>
        </w:tc>
        <w:tc>
          <w:tcPr>
            <w:tcW w:w="5256" w:type="dxa"/>
          </w:tcPr>
          <w:p w14:paraId="76334D43" w14:textId="77777777" w:rsidR="00B26348" w:rsidRDefault="00000000">
            <w:r>
              <w:t>○ Multiple types of repetitive motions</w:t>
            </w:r>
          </w:p>
        </w:tc>
      </w:tr>
      <w:tr w:rsidR="00B26348" w14:paraId="38CBB706" w14:textId="77777777">
        <w:tc>
          <w:tcPr>
            <w:tcW w:w="5256" w:type="dxa"/>
          </w:tcPr>
          <w:p w14:paraId="7DC3CCC2" w14:textId="77777777" w:rsidR="00B26348" w:rsidRDefault="00000000">
            <w:r>
              <w:t>○ Overexertion</w:t>
            </w:r>
          </w:p>
        </w:tc>
        <w:tc>
          <w:tcPr>
            <w:tcW w:w="5256" w:type="dxa"/>
          </w:tcPr>
          <w:p w14:paraId="5B933100" w14:textId="77777777" w:rsidR="00B26348" w:rsidRDefault="00000000">
            <w:r>
              <w:t>○ Other exertions or bodily reactions</w:t>
            </w:r>
          </w:p>
        </w:tc>
      </w:tr>
      <w:tr w:rsidR="00B26348" w14:paraId="6C1821AB" w14:textId="77777777">
        <w:tc>
          <w:tcPr>
            <w:tcW w:w="5256" w:type="dxa"/>
          </w:tcPr>
          <w:p w14:paraId="7A393BD7" w14:textId="77777777" w:rsidR="00B26348" w:rsidRDefault="00000000">
            <w:r>
              <w:t>○ Overexertion in catching - multiple episodes</w:t>
            </w:r>
          </w:p>
        </w:tc>
        <w:tc>
          <w:tcPr>
            <w:tcW w:w="5256" w:type="dxa"/>
          </w:tcPr>
          <w:p w14:paraId="00B99F12" w14:textId="77777777" w:rsidR="00B26348" w:rsidRDefault="00000000">
            <w:r>
              <w:t>○ Overexertion in catching - single episode</w:t>
            </w:r>
          </w:p>
        </w:tc>
      </w:tr>
      <w:tr w:rsidR="00B26348" w14:paraId="0F8120F8" w14:textId="77777777">
        <w:tc>
          <w:tcPr>
            <w:tcW w:w="5256" w:type="dxa"/>
          </w:tcPr>
          <w:p w14:paraId="74D09CCC" w14:textId="77777777" w:rsidR="00B26348" w:rsidRDefault="00000000">
            <w:r>
              <w:t>○ Overexertion in holding, carrying, or wielding</w:t>
            </w:r>
          </w:p>
        </w:tc>
        <w:tc>
          <w:tcPr>
            <w:tcW w:w="5256" w:type="dxa"/>
          </w:tcPr>
          <w:p w14:paraId="021C3746" w14:textId="77777777" w:rsidR="00B26348" w:rsidRDefault="00000000">
            <w:r>
              <w:t>○ Overexertion in holding, carrying, or wielding - multiple episodes</w:t>
            </w:r>
          </w:p>
        </w:tc>
      </w:tr>
      <w:tr w:rsidR="00B26348" w14:paraId="402511D3" w14:textId="77777777">
        <w:tc>
          <w:tcPr>
            <w:tcW w:w="5256" w:type="dxa"/>
          </w:tcPr>
          <w:p w14:paraId="67DA87D6" w14:textId="77777777" w:rsidR="00B26348" w:rsidRDefault="00000000">
            <w:r>
              <w:t>○ Overexertion in holding, carrying, or wielding - single episode</w:t>
            </w:r>
          </w:p>
        </w:tc>
        <w:tc>
          <w:tcPr>
            <w:tcW w:w="5256" w:type="dxa"/>
          </w:tcPr>
          <w:p w14:paraId="459A00FF" w14:textId="77777777" w:rsidR="00B26348" w:rsidRDefault="00000000">
            <w:r>
              <w:t>○ Overexertion in lifting - multiple episodes</w:t>
            </w:r>
          </w:p>
        </w:tc>
      </w:tr>
      <w:tr w:rsidR="00B26348" w14:paraId="13B181A3" w14:textId="77777777">
        <w:tc>
          <w:tcPr>
            <w:tcW w:w="5256" w:type="dxa"/>
          </w:tcPr>
          <w:p w14:paraId="6929A7A9" w14:textId="77777777" w:rsidR="00B26348" w:rsidRDefault="00000000">
            <w:r>
              <w:t>○ Overexertion in lifting - single episode</w:t>
            </w:r>
          </w:p>
        </w:tc>
        <w:tc>
          <w:tcPr>
            <w:tcW w:w="5256" w:type="dxa"/>
          </w:tcPr>
          <w:p w14:paraId="7E1200B1" w14:textId="77777777" w:rsidR="00B26348" w:rsidRDefault="00000000">
            <w:r>
              <w:t>○ Overexertion in lifting, lowering</w:t>
            </w:r>
          </w:p>
        </w:tc>
      </w:tr>
      <w:tr w:rsidR="00B26348" w14:paraId="58391AB8" w14:textId="77777777">
        <w:tc>
          <w:tcPr>
            <w:tcW w:w="5256" w:type="dxa"/>
          </w:tcPr>
          <w:p w14:paraId="1BC6FD18" w14:textId="77777777" w:rsidR="00B26348" w:rsidRDefault="00000000">
            <w:r>
              <w:t>○ Overexertion in lowering - multiple episodes</w:t>
            </w:r>
          </w:p>
        </w:tc>
        <w:tc>
          <w:tcPr>
            <w:tcW w:w="5256" w:type="dxa"/>
          </w:tcPr>
          <w:p w14:paraId="3BE84202" w14:textId="77777777" w:rsidR="00B26348" w:rsidRDefault="00000000">
            <w:r>
              <w:t>○ Overexertion in lowering - single episode</w:t>
            </w:r>
          </w:p>
        </w:tc>
      </w:tr>
      <w:tr w:rsidR="00B26348" w14:paraId="52FEB69E" w14:textId="77777777">
        <w:tc>
          <w:tcPr>
            <w:tcW w:w="5256" w:type="dxa"/>
          </w:tcPr>
          <w:p w14:paraId="21C2F670" w14:textId="77777777" w:rsidR="00B26348" w:rsidRDefault="00000000">
            <w:r>
              <w:t>○ Overexertion in pushing, pulling, or turning</w:t>
            </w:r>
          </w:p>
        </w:tc>
        <w:tc>
          <w:tcPr>
            <w:tcW w:w="5256" w:type="dxa"/>
          </w:tcPr>
          <w:p w14:paraId="4F74E840" w14:textId="77777777" w:rsidR="00B26348" w:rsidRDefault="00000000">
            <w:r>
              <w:t>○ Overexertion in pushing, pulling, or turning - multiple episodes</w:t>
            </w:r>
          </w:p>
        </w:tc>
      </w:tr>
      <w:tr w:rsidR="00B26348" w14:paraId="2ADF7A5C" w14:textId="77777777">
        <w:tc>
          <w:tcPr>
            <w:tcW w:w="5256" w:type="dxa"/>
          </w:tcPr>
          <w:p w14:paraId="10B09D4C" w14:textId="77777777" w:rsidR="00B26348" w:rsidRDefault="00000000">
            <w:r>
              <w:t>○ Overexertion in pushing, pulling, or turning - single episode</w:t>
            </w:r>
          </w:p>
        </w:tc>
        <w:tc>
          <w:tcPr>
            <w:tcW w:w="5256" w:type="dxa"/>
          </w:tcPr>
          <w:p w14:paraId="628F348A" w14:textId="77777777" w:rsidR="00B26348" w:rsidRDefault="00000000">
            <w:r>
              <w:t>○ Overexertion in throwing - multiple episodes</w:t>
            </w:r>
          </w:p>
        </w:tc>
      </w:tr>
      <w:tr w:rsidR="00B26348" w14:paraId="5C5C0665" w14:textId="77777777">
        <w:tc>
          <w:tcPr>
            <w:tcW w:w="5256" w:type="dxa"/>
          </w:tcPr>
          <w:p w14:paraId="5A65E84C" w14:textId="77777777" w:rsidR="00B26348" w:rsidRDefault="00000000">
            <w:r>
              <w:t>○ Overexertion in throwing - single episode</w:t>
            </w:r>
          </w:p>
        </w:tc>
        <w:tc>
          <w:tcPr>
            <w:tcW w:w="5256" w:type="dxa"/>
          </w:tcPr>
          <w:p w14:paraId="128D9363" w14:textId="77777777" w:rsidR="00B26348" w:rsidRDefault="00000000">
            <w:r>
              <w:t>○ Overexertion in throwing, catching</w:t>
            </w:r>
          </w:p>
        </w:tc>
      </w:tr>
      <w:tr w:rsidR="00B26348" w14:paraId="374C0138" w14:textId="77777777">
        <w:tc>
          <w:tcPr>
            <w:tcW w:w="5256" w:type="dxa"/>
          </w:tcPr>
          <w:p w14:paraId="516E2AD4" w14:textId="77777777" w:rsidR="00B26348" w:rsidRDefault="00000000">
            <w:r>
              <w:t>○ Overexertion involving outside sources</w:t>
            </w:r>
          </w:p>
        </w:tc>
        <w:tc>
          <w:tcPr>
            <w:tcW w:w="5256" w:type="dxa"/>
          </w:tcPr>
          <w:p w14:paraId="0A6DF490" w14:textId="77777777" w:rsidR="00B26348" w:rsidRDefault="00000000">
            <w:r>
              <w:t>○ Repetitive grasping, placing, or moving objects, except tools</w:t>
            </w:r>
          </w:p>
        </w:tc>
      </w:tr>
      <w:tr w:rsidR="00B26348" w14:paraId="399E409D" w14:textId="77777777">
        <w:tc>
          <w:tcPr>
            <w:tcW w:w="5256" w:type="dxa"/>
          </w:tcPr>
          <w:p w14:paraId="79D79110" w14:textId="77777777" w:rsidR="00B26348" w:rsidRDefault="00000000">
            <w:r>
              <w:t>○ Repetitive motions involving microtasks</w:t>
            </w:r>
          </w:p>
        </w:tc>
        <w:tc>
          <w:tcPr>
            <w:tcW w:w="5256" w:type="dxa"/>
          </w:tcPr>
          <w:p w14:paraId="5DE51D34" w14:textId="77777777" w:rsidR="00B26348" w:rsidRDefault="00000000">
            <w:r>
              <w:t>○ Repetitive use of hands, not involving tools</w:t>
            </w:r>
          </w:p>
        </w:tc>
      </w:tr>
      <w:tr w:rsidR="00B26348" w14:paraId="3E3E2B5A" w14:textId="77777777">
        <w:tc>
          <w:tcPr>
            <w:tcW w:w="5256" w:type="dxa"/>
          </w:tcPr>
          <w:p w14:paraId="07219005" w14:textId="77777777" w:rsidR="00B26348" w:rsidRDefault="00000000">
            <w:r>
              <w:t>○ Repetitive use of tools, instruments</w:t>
            </w:r>
          </w:p>
        </w:tc>
        <w:tc>
          <w:tcPr>
            <w:tcW w:w="5256" w:type="dxa"/>
          </w:tcPr>
          <w:p w14:paraId="2D9EC026" w14:textId="77777777" w:rsidR="00B26348" w:rsidRDefault="00000000">
            <w:r>
              <w:t>○ Running, without other incident - repetitive or prolonged</w:t>
            </w:r>
          </w:p>
        </w:tc>
      </w:tr>
      <w:tr w:rsidR="00B26348" w14:paraId="40019695" w14:textId="77777777">
        <w:tc>
          <w:tcPr>
            <w:tcW w:w="5256" w:type="dxa"/>
          </w:tcPr>
          <w:p w14:paraId="7211E25A" w14:textId="77777777" w:rsidR="00B26348" w:rsidRDefault="00000000">
            <w:r>
              <w:t>○ Running, without other incident - single episode</w:t>
            </w:r>
          </w:p>
        </w:tc>
        <w:tc>
          <w:tcPr>
            <w:tcW w:w="5256" w:type="dxa"/>
          </w:tcPr>
          <w:p w14:paraId="33257B8D" w14:textId="77777777" w:rsidR="00B26348" w:rsidRDefault="00000000">
            <w:r>
              <w:t>○ Sitting, sitting down - repetitive or prolonged</w:t>
            </w:r>
          </w:p>
        </w:tc>
      </w:tr>
      <w:tr w:rsidR="00B26348" w14:paraId="74C09931" w14:textId="77777777">
        <w:tc>
          <w:tcPr>
            <w:tcW w:w="5256" w:type="dxa"/>
          </w:tcPr>
          <w:p w14:paraId="17FA9B1D" w14:textId="77777777" w:rsidR="00B26348" w:rsidRDefault="00000000">
            <w:r>
              <w:t>○ Sitting, sitting down - single episode</w:t>
            </w:r>
          </w:p>
        </w:tc>
        <w:tc>
          <w:tcPr>
            <w:tcW w:w="5256" w:type="dxa"/>
          </w:tcPr>
          <w:p w14:paraId="041D57DE" w14:textId="77777777" w:rsidR="00B26348" w:rsidRDefault="00000000">
            <w:r>
              <w:t>○ Standing, standing up - repetitive or prolonged</w:t>
            </w:r>
          </w:p>
        </w:tc>
      </w:tr>
      <w:tr w:rsidR="00B26348" w14:paraId="5F695B85" w14:textId="77777777">
        <w:tc>
          <w:tcPr>
            <w:tcW w:w="5256" w:type="dxa"/>
          </w:tcPr>
          <w:p w14:paraId="1BC1D9D3" w14:textId="77777777" w:rsidR="00B26348" w:rsidRDefault="00000000">
            <w:r>
              <w:t>○ Standing, standing up - single episode</w:t>
            </w:r>
          </w:p>
        </w:tc>
        <w:tc>
          <w:tcPr>
            <w:tcW w:w="5256" w:type="dxa"/>
          </w:tcPr>
          <w:p w14:paraId="76CE3237" w14:textId="77777777" w:rsidR="00B26348" w:rsidRDefault="00000000">
            <w:r>
              <w:t>○ Sustained viewing</w:t>
            </w:r>
          </w:p>
        </w:tc>
      </w:tr>
      <w:tr w:rsidR="00B26348" w14:paraId="4E89DE08" w14:textId="77777777">
        <w:tc>
          <w:tcPr>
            <w:tcW w:w="5256" w:type="dxa"/>
          </w:tcPr>
          <w:p w14:paraId="67E8DAC0" w14:textId="77777777" w:rsidR="00B26348" w:rsidRDefault="00000000">
            <w:r>
              <w:t>○ Typing, key entry, texting, or mousing</w:t>
            </w:r>
          </w:p>
        </w:tc>
        <w:tc>
          <w:tcPr>
            <w:tcW w:w="5256" w:type="dxa"/>
          </w:tcPr>
          <w:p w14:paraId="6B1CE4FE" w14:textId="77777777" w:rsidR="00B26348" w:rsidRDefault="00000000">
            <w:r>
              <w:t>○ Walking, without other incident - repetitive or prolonged</w:t>
            </w:r>
          </w:p>
        </w:tc>
      </w:tr>
      <w:tr w:rsidR="00B26348" w14:paraId="748F7A6F" w14:textId="77777777">
        <w:tc>
          <w:tcPr>
            <w:tcW w:w="5256" w:type="dxa"/>
          </w:tcPr>
          <w:p w14:paraId="1A17B931" w14:textId="77777777" w:rsidR="00B26348" w:rsidRDefault="00000000">
            <w:r>
              <w:t>○ Walking, without other incident - single episode</w:t>
            </w:r>
          </w:p>
        </w:tc>
        <w:tc>
          <w:tcPr>
            <w:tcW w:w="5256" w:type="dxa"/>
          </w:tcPr>
          <w:p w14:paraId="1B284FF0" w14:textId="77777777" w:rsidR="00B26348" w:rsidRDefault="00000000">
            <w:r>
              <w:t>○ Transportation Incidents</w:t>
            </w:r>
          </w:p>
        </w:tc>
      </w:tr>
      <w:tr w:rsidR="00B26348" w14:paraId="3BC2ED86" w14:textId="77777777">
        <w:tc>
          <w:tcPr>
            <w:tcW w:w="5256" w:type="dxa"/>
          </w:tcPr>
          <w:p w14:paraId="3F58E2C5" w14:textId="77777777" w:rsidR="00B26348" w:rsidRDefault="00000000">
            <w:r>
              <w:t>○ Aircraft incidents</w:t>
            </w:r>
          </w:p>
        </w:tc>
        <w:tc>
          <w:tcPr>
            <w:tcW w:w="5256" w:type="dxa"/>
          </w:tcPr>
          <w:p w14:paraId="50006F84" w14:textId="77777777" w:rsidR="00B26348" w:rsidRDefault="00000000">
            <w:r>
              <w:t>○ Bike or scooter incident</w:t>
            </w:r>
          </w:p>
        </w:tc>
      </w:tr>
      <w:tr w:rsidR="00B26348" w14:paraId="57A137E5" w14:textId="77777777">
        <w:tc>
          <w:tcPr>
            <w:tcW w:w="5256" w:type="dxa"/>
          </w:tcPr>
          <w:p w14:paraId="401F0DF6" w14:textId="77777777" w:rsidR="00B26348" w:rsidRDefault="00000000">
            <w:r>
              <w:t>○ Collision between a moving and standing vehicle, nonroadway</w:t>
            </w:r>
          </w:p>
        </w:tc>
        <w:tc>
          <w:tcPr>
            <w:tcW w:w="5256" w:type="dxa"/>
          </w:tcPr>
          <w:p w14:paraId="02677FDF" w14:textId="77777777" w:rsidR="00B26348" w:rsidRDefault="00000000">
            <w:r>
              <w:t>○ Collision between rail vehicle and another vehicle</w:t>
            </w:r>
          </w:p>
        </w:tc>
      </w:tr>
      <w:tr w:rsidR="00B26348" w14:paraId="3ACE8963" w14:textId="77777777">
        <w:tc>
          <w:tcPr>
            <w:tcW w:w="5256" w:type="dxa"/>
          </w:tcPr>
          <w:p w14:paraId="5EEA3AA3" w14:textId="77777777" w:rsidR="00B26348" w:rsidRDefault="00000000">
            <w:r>
              <w:t>○ Derailment of a rail vehicle</w:t>
            </w:r>
          </w:p>
        </w:tc>
        <w:tc>
          <w:tcPr>
            <w:tcW w:w="5256" w:type="dxa"/>
          </w:tcPr>
          <w:p w14:paraId="5AD86604" w14:textId="77777777" w:rsidR="00B26348" w:rsidRDefault="00000000">
            <w:r>
              <w:t>○ Fall on rail vehicle - transportation incident</w:t>
            </w:r>
          </w:p>
        </w:tc>
      </w:tr>
      <w:tr w:rsidR="00B26348" w14:paraId="4A3B2FF7" w14:textId="77777777">
        <w:tc>
          <w:tcPr>
            <w:tcW w:w="5256" w:type="dxa"/>
          </w:tcPr>
          <w:p w14:paraId="20795DF4" w14:textId="77777777" w:rsidR="00B26348" w:rsidRDefault="00000000">
            <w:r>
              <w:t>○ Fall or jump from and struck by another vehicle in normal operation, nonroadway</w:t>
            </w:r>
          </w:p>
        </w:tc>
        <w:tc>
          <w:tcPr>
            <w:tcW w:w="5256" w:type="dxa"/>
          </w:tcPr>
          <w:p w14:paraId="6B161BF3" w14:textId="77777777" w:rsidR="00B26348" w:rsidRDefault="00000000">
            <w:r>
              <w:t>○ Fall or jump from and struck by another vehicle in normal operation, roadway</w:t>
            </w:r>
          </w:p>
        </w:tc>
      </w:tr>
      <w:tr w:rsidR="00B26348" w14:paraId="0FC2A941" w14:textId="77777777">
        <w:tc>
          <w:tcPr>
            <w:tcW w:w="5256" w:type="dxa"/>
          </w:tcPr>
          <w:p w14:paraId="5BABE5C7" w14:textId="77777777" w:rsidR="00B26348" w:rsidRDefault="00000000">
            <w:r>
              <w:t>○ Fall or jump from and struck by rail vehicle - transportation incident</w:t>
            </w:r>
          </w:p>
        </w:tc>
        <w:tc>
          <w:tcPr>
            <w:tcW w:w="5256" w:type="dxa"/>
          </w:tcPr>
          <w:p w14:paraId="6C9AF555" w14:textId="77777777" w:rsidR="00B26348" w:rsidRDefault="00000000">
            <w:r>
              <w:t>○ Fall or jump from and struck by same vehicle in normal operation, nonroadway</w:t>
            </w:r>
          </w:p>
        </w:tc>
      </w:tr>
      <w:tr w:rsidR="00B26348" w14:paraId="4A31AB88" w14:textId="77777777">
        <w:tc>
          <w:tcPr>
            <w:tcW w:w="5256" w:type="dxa"/>
          </w:tcPr>
          <w:p w14:paraId="39E3E154" w14:textId="77777777" w:rsidR="00B26348" w:rsidRDefault="00000000">
            <w:r>
              <w:t>○ Fall or jump from and struck by same vehicle in normal operation, roadway</w:t>
            </w:r>
          </w:p>
        </w:tc>
        <w:tc>
          <w:tcPr>
            <w:tcW w:w="5256" w:type="dxa"/>
          </w:tcPr>
          <w:p w14:paraId="76482EA0" w14:textId="77777777" w:rsidR="00B26348" w:rsidRDefault="00000000">
            <w:r>
              <w:t>○ Fall or jump from rail vehicle - transportation incident</w:t>
            </w:r>
          </w:p>
        </w:tc>
      </w:tr>
      <w:tr w:rsidR="00B26348" w14:paraId="7B55AA4D" w14:textId="77777777">
        <w:tc>
          <w:tcPr>
            <w:tcW w:w="5256" w:type="dxa"/>
          </w:tcPr>
          <w:p w14:paraId="6E8E6089" w14:textId="77777777" w:rsidR="00B26348" w:rsidRDefault="00000000">
            <w:r>
              <w:t>○ Fall or jump from vehicle in normal operation, nonroadway</w:t>
            </w:r>
          </w:p>
        </w:tc>
        <w:tc>
          <w:tcPr>
            <w:tcW w:w="5256" w:type="dxa"/>
          </w:tcPr>
          <w:p w14:paraId="671A69B1" w14:textId="77777777" w:rsidR="00B26348" w:rsidRDefault="00000000">
            <w:r>
              <w:t>○ Fall or jump from vehicle in normal operation, roadway</w:t>
            </w:r>
          </w:p>
        </w:tc>
      </w:tr>
      <w:tr w:rsidR="00B26348" w14:paraId="5F6A199D" w14:textId="77777777">
        <w:tc>
          <w:tcPr>
            <w:tcW w:w="5256" w:type="dxa"/>
          </w:tcPr>
          <w:p w14:paraId="2073479B" w14:textId="77777777" w:rsidR="00B26348" w:rsidRDefault="00000000">
            <w:r>
              <w:t>○ Jack-knifed or overturned, nonroadway</w:t>
            </w:r>
          </w:p>
        </w:tc>
        <w:tc>
          <w:tcPr>
            <w:tcW w:w="5256" w:type="dxa"/>
          </w:tcPr>
          <w:p w14:paraId="018ED410" w14:textId="77777777" w:rsidR="00B26348" w:rsidRDefault="00000000">
            <w:r>
              <w:t>○ Jack-knifed or overturned, roadway</w:t>
            </w:r>
          </w:p>
        </w:tc>
      </w:tr>
      <w:tr w:rsidR="00B26348" w14:paraId="163C1053" w14:textId="77777777">
        <w:tc>
          <w:tcPr>
            <w:tcW w:w="5256" w:type="dxa"/>
          </w:tcPr>
          <w:p w14:paraId="046597E6" w14:textId="77777777" w:rsidR="00B26348" w:rsidRDefault="00000000">
            <w:r>
              <w:t>○ Moving in opposite directions, oncoming, nonroadway</w:t>
            </w:r>
          </w:p>
        </w:tc>
        <w:tc>
          <w:tcPr>
            <w:tcW w:w="5256" w:type="dxa"/>
          </w:tcPr>
          <w:p w14:paraId="4880F4CC" w14:textId="77777777" w:rsidR="00B26348" w:rsidRDefault="00000000">
            <w:r>
              <w:t>○ Moving in same direction, nonroadway</w:t>
            </w:r>
          </w:p>
        </w:tc>
      </w:tr>
      <w:tr w:rsidR="00B26348" w14:paraId="4B95F45C" w14:textId="77777777">
        <w:tc>
          <w:tcPr>
            <w:tcW w:w="5256" w:type="dxa"/>
          </w:tcPr>
          <w:p w14:paraId="194B0E4E" w14:textId="77777777" w:rsidR="00B26348" w:rsidRDefault="00000000">
            <w:r>
              <w:t>○ Nonroadway collision with other vehicle</w:t>
            </w:r>
          </w:p>
        </w:tc>
        <w:tc>
          <w:tcPr>
            <w:tcW w:w="5256" w:type="dxa"/>
          </w:tcPr>
          <w:p w14:paraId="6F708B1E" w14:textId="77777777" w:rsidR="00B26348" w:rsidRDefault="00000000">
            <w:r>
              <w:t>○ Nonroadway collisions with object other than vehicle</w:t>
            </w:r>
          </w:p>
        </w:tc>
      </w:tr>
      <w:tr w:rsidR="00B26348" w14:paraId="679331A3" w14:textId="77777777">
        <w:tc>
          <w:tcPr>
            <w:tcW w:w="5256" w:type="dxa"/>
          </w:tcPr>
          <w:p w14:paraId="52CC4E01" w14:textId="77777777" w:rsidR="00B26348" w:rsidRDefault="00000000">
            <w:r>
              <w:t>○ Nonroadway incidents involving motorized land vehicles</w:t>
            </w:r>
          </w:p>
        </w:tc>
        <w:tc>
          <w:tcPr>
            <w:tcW w:w="5256" w:type="dxa"/>
          </w:tcPr>
          <w:p w14:paraId="02D95B60" w14:textId="77777777" w:rsidR="00B26348" w:rsidRDefault="00000000">
            <w:r>
              <w:t>○ Nonroadway noncollision incident</w:t>
            </w:r>
          </w:p>
        </w:tc>
      </w:tr>
      <w:tr w:rsidR="00B26348" w14:paraId="72BF1FE8" w14:textId="77777777">
        <w:tc>
          <w:tcPr>
            <w:tcW w:w="5256" w:type="dxa"/>
          </w:tcPr>
          <w:p w14:paraId="14E42A2A" w14:textId="77777777" w:rsidR="00B26348" w:rsidRDefault="00000000">
            <w:r>
              <w:t>○ Part of occupant body caught between vehicle and other object in nonroadway</w:t>
            </w:r>
          </w:p>
        </w:tc>
        <w:tc>
          <w:tcPr>
            <w:tcW w:w="5256" w:type="dxa"/>
          </w:tcPr>
          <w:p w14:paraId="10323F9D" w14:textId="77777777" w:rsidR="00B26348" w:rsidRDefault="00000000">
            <w:r>
              <w:t>○ Pedestrian struck by forward-moving vehicle in nonroadway area</w:t>
            </w:r>
          </w:p>
        </w:tc>
      </w:tr>
      <w:tr w:rsidR="00B26348" w14:paraId="437FED64" w14:textId="77777777">
        <w:tc>
          <w:tcPr>
            <w:tcW w:w="5256" w:type="dxa"/>
          </w:tcPr>
          <w:p w14:paraId="2937F820" w14:textId="77777777" w:rsidR="00B26348" w:rsidRDefault="00000000">
            <w:r>
              <w:t>○ Pedestrian struck by forward-moving vehicle in roadway</w:t>
            </w:r>
          </w:p>
        </w:tc>
        <w:tc>
          <w:tcPr>
            <w:tcW w:w="5256" w:type="dxa"/>
          </w:tcPr>
          <w:p w14:paraId="6336AC61" w14:textId="77777777" w:rsidR="00B26348" w:rsidRDefault="00000000">
            <w:r>
              <w:t>○ Pedestrian struck by forward-moving vehicle in work zone</w:t>
            </w:r>
          </w:p>
        </w:tc>
      </w:tr>
      <w:tr w:rsidR="00B26348" w14:paraId="51600DB8" w14:textId="77777777">
        <w:tc>
          <w:tcPr>
            <w:tcW w:w="5256" w:type="dxa"/>
          </w:tcPr>
          <w:p w14:paraId="1DC2DB3D" w14:textId="77777777" w:rsidR="00B26348" w:rsidRDefault="00000000">
            <w:r>
              <w:t>○ Pedestrian struck by forward-moving vehicle on side of road</w:t>
            </w:r>
          </w:p>
        </w:tc>
        <w:tc>
          <w:tcPr>
            <w:tcW w:w="5256" w:type="dxa"/>
          </w:tcPr>
          <w:p w14:paraId="576178B1" w14:textId="77777777" w:rsidR="00B26348" w:rsidRDefault="00000000">
            <w:r>
              <w:t>○ Pedestrian struck by rail vehicle - transportation incident</w:t>
            </w:r>
          </w:p>
        </w:tc>
      </w:tr>
      <w:tr w:rsidR="00B26348" w14:paraId="526F6EC6" w14:textId="77777777">
        <w:tc>
          <w:tcPr>
            <w:tcW w:w="5256" w:type="dxa"/>
          </w:tcPr>
          <w:p w14:paraId="6CFB2980" w14:textId="77777777" w:rsidR="00B26348" w:rsidRDefault="00000000">
            <w:r>
              <w:t>○ Pedestrian struck by vehicle backing up in nonroadway area</w:t>
            </w:r>
          </w:p>
        </w:tc>
        <w:tc>
          <w:tcPr>
            <w:tcW w:w="5256" w:type="dxa"/>
          </w:tcPr>
          <w:p w14:paraId="7A7415A6" w14:textId="77777777" w:rsidR="00B26348" w:rsidRDefault="00000000">
            <w:r>
              <w:t>○ Pedestrian struck by vehicle backing up in roadway</w:t>
            </w:r>
          </w:p>
        </w:tc>
      </w:tr>
      <w:tr w:rsidR="00B26348" w14:paraId="1B6E6A57" w14:textId="77777777">
        <w:tc>
          <w:tcPr>
            <w:tcW w:w="5256" w:type="dxa"/>
          </w:tcPr>
          <w:p w14:paraId="17F98A4F" w14:textId="77777777" w:rsidR="00B26348" w:rsidRDefault="00000000">
            <w:r>
              <w:t>○ Pedestrian struck by vehicle backing up in work zone</w:t>
            </w:r>
          </w:p>
        </w:tc>
        <w:tc>
          <w:tcPr>
            <w:tcW w:w="5256" w:type="dxa"/>
          </w:tcPr>
          <w:p w14:paraId="5B3BAD26" w14:textId="77777777" w:rsidR="00B26348" w:rsidRDefault="00000000">
            <w:r>
              <w:t>○ Pedestrian struck by vehicle backing up on side of road</w:t>
            </w:r>
          </w:p>
        </w:tc>
      </w:tr>
      <w:tr w:rsidR="00B26348" w14:paraId="489CEA4F" w14:textId="77777777">
        <w:tc>
          <w:tcPr>
            <w:tcW w:w="5256" w:type="dxa"/>
          </w:tcPr>
          <w:p w14:paraId="75F255C8" w14:textId="77777777" w:rsidR="00B26348" w:rsidRDefault="00000000">
            <w:r>
              <w:t>○ Pedestrian struck by vehicle in nonroadway area</w:t>
            </w:r>
          </w:p>
        </w:tc>
        <w:tc>
          <w:tcPr>
            <w:tcW w:w="5256" w:type="dxa"/>
          </w:tcPr>
          <w:p w14:paraId="6CD1D31D" w14:textId="77777777" w:rsidR="00B26348" w:rsidRDefault="00000000">
            <w:r>
              <w:t>○ Pedestrian struck by vehicle in roadway</w:t>
            </w:r>
          </w:p>
        </w:tc>
      </w:tr>
      <w:tr w:rsidR="00B26348" w14:paraId="4CD5B231" w14:textId="77777777">
        <w:tc>
          <w:tcPr>
            <w:tcW w:w="5256" w:type="dxa"/>
          </w:tcPr>
          <w:p w14:paraId="46D5AC65" w14:textId="77777777" w:rsidR="00B26348" w:rsidRDefault="00000000">
            <w:r>
              <w:t>○ Pedestrian struck by vehicle in work zone</w:t>
            </w:r>
          </w:p>
        </w:tc>
        <w:tc>
          <w:tcPr>
            <w:tcW w:w="5256" w:type="dxa"/>
          </w:tcPr>
          <w:p w14:paraId="0E43746A" w14:textId="77777777" w:rsidR="00B26348" w:rsidRDefault="00000000">
            <w:r>
              <w:t>○ Pedestrian struck by vehicle on side of road</w:t>
            </w:r>
          </w:p>
        </w:tc>
      </w:tr>
      <w:tr w:rsidR="00B26348" w14:paraId="135A2870" w14:textId="77777777">
        <w:tc>
          <w:tcPr>
            <w:tcW w:w="5256" w:type="dxa"/>
          </w:tcPr>
          <w:p w14:paraId="3D21D7AB" w14:textId="77777777" w:rsidR="00B26348" w:rsidRDefault="00000000">
            <w:r>
              <w:t>○ Pedestrian struck by vehicle propelled by another vehicle in nonroadway area</w:t>
            </w:r>
          </w:p>
        </w:tc>
        <w:tc>
          <w:tcPr>
            <w:tcW w:w="5256" w:type="dxa"/>
          </w:tcPr>
          <w:p w14:paraId="565B9B1A" w14:textId="77777777" w:rsidR="00B26348" w:rsidRDefault="00000000">
            <w:r>
              <w:t>○ Pedestrian struck by vehicle propelled by another vehicle in work zone</w:t>
            </w:r>
          </w:p>
        </w:tc>
      </w:tr>
      <w:tr w:rsidR="00B26348" w14:paraId="434CE1CB" w14:textId="77777777">
        <w:tc>
          <w:tcPr>
            <w:tcW w:w="5256" w:type="dxa"/>
          </w:tcPr>
          <w:p w14:paraId="04CE0B10" w14:textId="77777777" w:rsidR="00B26348" w:rsidRDefault="00000000">
            <w:r>
              <w:t>○ Pedestrian struck by vehicle propelled by another vehicle on side of road</w:t>
            </w:r>
          </w:p>
        </w:tc>
        <w:tc>
          <w:tcPr>
            <w:tcW w:w="5256" w:type="dxa"/>
          </w:tcPr>
          <w:p w14:paraId="6F8B0507" w14:textId="77777777" w:rsidR="00B26348" w:rsidRDefault="00000000">
            <w:r>
              <w:t>○ Pedestrian vehicular incidents</w:t>
            </w:r>
          </w:p>
        </w:tc>
      </w:tr>
      <w:tr w:rsidR="00B26348" w14:paraId="0CB71D2D" w14:textId="77777777">
        <w:tc>
          <w:tcPr>
            <w:tcW w:w="5256" w:type="dxa"/>
          </w:tcPr>
          <w:p w14:paraId="777EF326" w14:textId="77777777" w:rsidR="00B26348" w:rsidRDefault="00000000">
            <w:r>
              <w:t>○ Rail vehicle incidents</w:t>
            </w:r>
          </w:p>
        </w:tc>
        <w:tc>
          <w:tcPr>
            <w:tcW w:w="5256" w:type="dxa"/>
          </w:tcPr>
          <w:p w14:paraId="5C42E0CE" w14:textId="77777777" w:rsidR="00B26348" w:rsidRDefault="00000000">
            <w:r>
              <w:t>○ Ran off driving surface, nonroadway</w:t>
            </w:r>
          </w:p>
        </w:tc>
      </w:tr>
      <w:tr w:rsidR="00B26348" w14:paraId="5981AB25" w14:textId="77777777">
        <w:tc>
          <w:tcPr>
            <w:tcW w:w="5256" w:type="dxa"/>
          </w:tcPr>
          <w:p w14:paraId="67E6EEC2" w14:textId="77777777" w:rsidR="00B26348" w:rsidRDefault="00000000">
            <w:r>
              <w:t>○ Ran off roadway</w:t>
            </w:r>
          </w:p>
        </w:tc>
        <w:tc>
          <w:tcPr>
            <w:tcW w:w="5256" w:type="dxa"/>
          </w:tcPr>
          <w:p w14:paraId="21627726" w14:textId="77777777" w:rsidR="00B26348" w:rsidRDefault="00000000">
            <w:r>
              <w:t>○ Roadway collision - moving and standing vehicle in roadway</w:t>
            </w:r>
          </w:p>
        </w:tc>
      </w:tr>
      <w:tr w:rsidR="00B26348" w14:paraId="347F0A69" w14:textId="77777777">
        <w:tc>
          <w:tcPr>
            <w:tcW w:w="5256" w:type="dxa"/>
          </w:tcPr>
          <w:p w14:paraId="5E8F8913" w14:textId="77777777" w:rsidR="00B26348" w:rsidRDefault="00000000">
            <w:r>
              <w:t>○ Roadway collision - moving and standing vehicle on side of roadway</w:t>
            </w:r>
          </w:p>
        </w:tc>
        <w:tc>
          <w:tcPr>
            <w:tcW w:w="5256" w:type="dxa"/>
          </w:tcPr>
          <w:p w14:paraId="438A878D" w14:textId="77777777" w:rsidR="00B26348" w:rsidRDefault="00000000">
            <w:r>
              <w:t>○ Roadway collision - moving in opposite directions, oncoming</w:t>
            </w:r>
          </w:p>
        </w:tc>
      </w:tr>
      <w:tr w:rsidR="00B26348" w14:paraId="17DF05AD" w14:textId="77777777">
        <w:tc>
          <w:tcPr>
            <w:tcW w:w="5256" w:type="dxa"/>
          </w:tcPr>
          <w:p w14:paraId="08BF1DFD" w14:textId="77777777" w:rsidR="00B26348" w:rsidRDefault="00000000">
            <w:r>
              <w:t>○ Roadway collision - moving in same direction</w:t>
            </w:r>
          </w:p>
        </w:tc>
        <w:tc>
          <w:tcPr>
            <w:tcW w:w="5256" w:type="dxa"/>
          </w:tcPr>
          <w:p w14:paraId="26EE1D19" w14:textId="77777777" w:rsidR="00B26348" w:rsidRDefault="00000000">
            <w:r>
              <w:t>○ Roadway collision - moving perpendicularly</w:t>
            </w:r>
          </w:p>
        </w:tc>
      </w:tr>
      <w:tr w:rsidR="00B26348" w14:paraId="4A2B28C4" w14:textId="77777777">
        <w:tc>
          <w:tcPr>
            <w:tcW w:w="5256" w:type="dxa"/>
          </w:tcPr>
          <w:p w14:paraId="61E97D29" w14:textId="77777777" w:rsidR="00B26348" w:rsidRDefault="00000000">
            <w:r>
              <w:t>○ Roadway collision with object other than vehicle</w:t>
            </w:r>
          </w:p>
        </w:tc>
        <w:tc>
          <w:tcPr>
            <w:tcW w:w="5256" w:type="dxa"/>
          </w:tcPr>
          <w:p w14:paraId="55737A64" w14:textId="77777777" w:rsidR="00B26348" w:rsidRDefault="00000000">
            <w:r>
              <w:t>○ Roadway collision with other vehicle</w:t>
            </w:r>
          </w:p>
        </w:tc>
      </w:tr>
      <w:tr w:rsidR="00B26348" w14:paraId="3A3A1E23" w14:textId="77777777">
        <w:tc>
          <w:tcPr>
            <w:tcW w:w="5256" w:type="dxa"/>
          </w:tcPr>
          <w:p w14:paraId="74C7CA41" w14:textId="77777777" w:rsidR="00B26348" w:rsidRDefault="00000000">
            <w:r>
              <w:t>○ Roadway noncollision incident</w:t>
            </w:r>
          </w:p>
        </w:tc>
        <w:tc>
          <w:tcPr>
            <w:tcW w:w="5256" w:type="dxa"/>
          </w:tcPr>
          <w:p w14:paraId="2FA724C3" w14:textId="77777777" w:rsidR="00B26348" w:rsidRDefault="00000000">
            <w:r>
              <w:t>○ Struck bump, hole, or rough terrain in road surface</w:t>
            </w:r>
          </w:p>
        </w:tc>
      </w:tr>
      <w:tr w:rsidR="00B26348" w14:paraId="78F635E1" w14:textId="77777777">
        <w:tc>
          <w:tcPr>
            <w:tcW w:w="5256" w:type="dxa"/>
          </w:tcPr>
          <w:p w14:paraId="62A301A0" w14:textId="77777777" w:rsidR="00B26348" w:rsidRDefault="00000000">
            <w:r>
              <w:t>○ Struck bump, hole, rough terrain on driving surface, nonroadway</w:t>
            </w:r>
          </w:p>
        </w:tc>
        <w:tc>
          <w:tcPr>
            <w:tcW w:w="5256" w:type="dxa"/>
          </w:tcPr>
          <w:p w14:paraId="228239F5" w14:textId="77777777" w:rsidR="00B26348" w:rsidRDefault="00000000">
            <w:r>
              <w:t>○ Struck by shifting load during transport, nonroadway</w:t>
            </w:r>
          </w:p>
        </w:tc>
      </w:tr>
      <w:tr w:rsidR="00B26348" w14:paraId="0C197D81" w14:textId="77777777">
        <w:tc>
          <w:tcPr>
            <w:tcW w:w="5256" w:type="dxa"/>
          </w:tcPr>
          <w:p w14:paraId="187DFCB1" w14:textId="77777777" w:rsidR="00B26348" w:rsidRDefault="00000000">
            <w:r>
              <w:t>○ Struck by shifting load during transport, roadway</w:t>
            </w:r>
          </w:p>
        </w:tc>
        <w:tc>
          <w:tcPr>
            <w:tcW w:w="5256" w:type="dxa"/>
          </w:tcPr>
          <w:p w14:paraId="3453C0D5" w14:textId="77777777" w:rsidR="00B26348" w:rsidRDefault="00000000">
            <w:r>
              <w:t>○ Sudden start or stop, nonroadway</w:t>
            </w:r>
          </w:p>
        </w:tc>
      </w:tr>
      <w:tr w:rsidR="00B26348" w14:paraId="1C3450D0" w14:textId="77777777">
        <w:tc>
          <w:tcPr>
            <w:tcW w:w="5256" w:type="dxa"/>
          </w:tcPr>
          <w:p w14:paraId="48F07456" w14:textId="77777777" w:rsidR="00B26348" w:rsidRDefault="00000000">
            <w:r>
              <w:t>○ Sudden start or stop, roadway</w:t>
            </w:r>
          </w:p>
        </w:tc>
        <w:tc>
          <w:tcPr>
            <w:tcW w:w="5256" w:type="dxa"/>
          </w:tcPr>
          <w:p w14:paraId="4BABE31B" w14:textId="77777777" w:rsidR="00B26348" w:rsidRDefault="00000000">
            <w:r>
              <w:t>○ Vehicle struck by falling or flying object - roadway</w:t>
            </w:r>
          </w:p>
        </w:tc>
      </w:tr>
      <w:tr w:rsidR="00B26348" w14:paraId="674D3ACE" w14:textId="77777777">
        <w:tc>
          <w:tcPr>
            <w:tcW w:w="5256" w:type="dxa"/>
          </w:tcPr>
          <w:p w14:paraId="1E0CF26A" w14:textId="77777777" w:rsidR="00B26348" w:rsidRDefault="00000000">
            <w:r>
              <w:t>○ Vehicle struck object or animal in roadway</w:t>
            </w:r>
          </w:p>
        </w:tc>
        <w:tc>
          <w:tcPr>
            <w:tcW w:w="5256" w:type="dxa"/>
          </w:tcPr>
          <w:p w14:paraId="71BC7E7B" w14:textId="77777777" w:rsidR="00B26348" w:rsidRDefault="00000000">
            <w:r>
              <w:t>○ Vehicle struck object or animal on side of roadway</w:t>
            </w:r>
          </w:p>
        </w:tc>
      </w:tr>
      <w:tr w:rsidR="00B26348" w14:paraId="48332FD5" w14:textId="77777777">
        <w:tc>
          <w:tcPr>
            <w:tcW w:w="5256" w:type="dxa"/>
          </w:tcPr>
          <w:p w14:paraId="18D5D013" w14:textId="77777777" w:rsidR="00B26348" w:rsidRDefault="00000000">
            <w:r>
              <w:t>○ Violence &amp; Other Injuries by Persons or Animals</w:t>
            </w:r>
          </w:p>
        </w:tc>
        <w:tc>
          <w:tcPr>
            <w:tcW w:w="5256" w:type="dxa"/>
          </w:tcPr>
          <w:p w14:paraId="5D9C1735" w14:textId="77777777" w:rsidR="00B26348" w:rsidRDefault="00000000">
            <w:r>
              <w:t>○ Animal and insect related incidents</w:t>
            </w:r>
          </w:p>
        </w:tc>
      </w:tr>
      <w:tr w:rsidR="00B26348" w14:paraId="67787480" w14:textId="77777777">
        <w:tc>
          <w:tcPr>
            <w:tcW w:w="5256" w:type="dxa"/>
          </w:tcPr>
          <w:p w14:paraId="6EBEE793" w14:textId="77777777" w:rsidR="00B26348" w:rsidRDefault="00000000">
            <w:r>
              <w:t>○ Bitten and or struck by animal</w:t>
            </w:r>
          </w:p>
        </w:tc>
        <w:tc>
          <w:tcPr>
            <w:tcW w:w="5256" w:type="dxa"/>
          </w:tcPr>
          <w:p w14:paraId="2CC6F381" w14:textId="77777777" w:rsidR="00B26348" w:rsidRDefault="00000000">
            <w:r>
              <w:t>○ Drug overdose</w:t>
            </w:r>
          </w:p>
        </w:tc>
      </w:tr>
      <w:tr w:rsidR="00B26348" w14:paraId="361324DF" w14:textId="77777777">
        <w:tc>
          <w:tcPr>
            <w:tcW w:w="5256" w:type="dxa"/>
          </w:tcPr>
          <w:p w14:paraId="131A4E22" w14:textId="77777777" w:rsidR="00B26348" w:rsidRDefault="00000000">
            <w:r>
              <w:t>○ Injury by other person - intentional</w:t>
            </w:r>
          </w:p>
        </w:tc>
        <w:tc>
          <w:tcPr>
            <w:tcW w:w="5256" w:type="dxa"/>
          </w:tcPr>
          <w:p w14:paraId="73343CF3" w14:textId="77777777" w:rsidR="00B26348" w:rsidRDefault="00000000">
            <w:r>
              <w:t>○ Injury by other person - unintentional or intent unknown</w:t>
            </w:r>
          </w:p>
        </w:tc>
      </w:tr>
      <w:tr w:rsidR="00B26348" w14:paraId="0B70C45B" w14:textId="77777777">
        <w:tc>
          <w:tcPr>
            <w:tcW w:w="5256" w:type="dxa"/>
          </w:tcPr>
          <w:p w14:paraId="177A5CC0" w14:textId="77777777" w:rsidR="00B26348" w:rsidRDefault="00000000">
            <w:r>
              <w:t>○ Nonvenomous stings and bites</w:t>
            </w:r>
          </w:p>
        </w:tc>
        <w:tc>
          <w:tcPr>
            <w:tcW w:w="5256" w:type="dxa"/>
          </w:tcPr>
          <w:p w14:paraId="4C44EE24" w14:textId="77777777" w:rsidR="00B26348" w:rsidRDefault="00000000">
            <w:r>
              <w:t>○ Self-inflicted injury - intentional</w:t>
            </w:r>
          </w:p>
        </w:tc>
      </w:tr>
      <w:tr w:rsidR="00B26348" w14:paraId="65D1E5F6" w14:textId="77777777">
        <w:tc>
          <w:tcPr>
            <w:tcW w:w="5256" w:type="dxa"/>
          </w:tcPr>
          <w:p w14:paraId="00299268" w14:textId="77777777" w:rsidR="00B26348" w:rsidRDefault="00000000">
            <w:r>
              <w:t>○ Self-inflicted injury - unintentional or intent unknown</w:t>
            </w:r>
          </w:p>
        </w:tc>
        <w:tc>
          <w:tcPr>
            <w:tcW w:w="5256" w:type="dxa"/>
          </w:tcPr>
          <w:p w14:paraId="55E24DDC" w14:textId="77777777" w:rsidR="00B26348" w:rsidRDefault="00000000">
            <w:r>
              <w:t>○ Venomous Stings and Bites</w:t>
            </w:r>
          </w:p>
        </w:tc>
      </w:tr>
    </w:tbl>
    <w:p w14:paraId="406FEBF4" w14:textId="77777777" w:rsidR="00B26348" w:rsidRDefault="00B26348"/>
    <w:p w14:paraId="20BBC476" w14:textId="77777777" w:rsidR="00B26348" w:rsidRDefault="00000000">
      <w:r>
        <w:rPr>
          <w:b/>
        </w:rPr>
        <w:t>63. Treatment Classification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A5CD6C7" w14:textId="77777777">
        <w:tc>
          <w:tcPr>
            <w:tcW w:w="10512" w:type="dxa"/>
          </w:tcPr>
          <w:p w14:paraId="5E6CAE05" w14:textId="77777777" w:rsidR="00B26348" w:rsidRDefault="00000000">
            <w:r>
              <w:t>○ Jobsite Treatment</w:t>
            </w:r>
          </w:p>
        </w:tc>
      </w:tr>
      <w:tr w:rsidR="00B26348" w14:paraId="207BEB65" w14:textId="77777777">
        <w:tc>
          <w:tcPr>
            <w:tcW w:w="10512" w:type="dxa"/>
          </w:tcPr>
          <w:p w14:paraId="26A8456B" w14:textId="77777777" w:rsidR="00B26348" w:rsidRDefault="00000000">
            <w:r>
              <w:t>○ Offsite Medical Treatment</w:t>
            </w:r>
          </w:p>
        </w:tc>
      </w:tr>
      <w:tr w:rsidR="00B26348" w14:paraId="6C565AE8" w14:textId="77777777">
        <w:tc>
          <w:tcPr>
            <w:tcW w:w="10512" w:type="dxa"/>
          </w:tcPr>
          <w:p w14:paraId="4D024D25" w14:textId="77777777" w:rsidR="00B26348" w:rsidRDefault="00000000">
            <w:r>
              <w:t>○ Treatment declined by injured party</w:t>
            </w:r>
          </w:p>
        </w:tc>
      </w:tr>
    </w:tbl>
    <w:p w14:paraId="47EA67A6" w14:textId="77777777" w:rsidR="00B26348" w:rsidRDefault="00B26348"/>
    <w:p w14:paraId="06971E67" w14:textId="77777777" w:rsidR="00B26348" w:rsidRDefault="00000000">
      <w:r>
        <w:rPr>
          <w:b/>
        </w:rPr>
        <w:t>64. Medical Treatment Provider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CD0AB26" w14:textId="77777777">
        <w:tc>
          <w:tcPr>
            <w:tcW w:w="10512" w:type="dxa"/>
          </w:tcPr>
          <w:p w14:paraId="43C6CDC4" w14:textId="77777777" w:rsidR="00B26348" w:rsidRDefault="00000000">
            <w:r>
              <w:t>○ Occupational Health Clinic</w:t>
            </w:r>
          </w:p>
        </w:tc>
      </w:tr>
      <w:tr w:rsidR="00B26348" w14:paraId="15096893" w14:textId="77777777">
        <w:tc>
          <w:tcPr>
            <w:tcW w:w="10512" w:type="dxa"/>
          </w:tcPr>
          <w:p w14:paraId="2C42AD91" w14:textId="77777777" w:rsidR="00B26348" w:rsidRDefault="00000000">
            <w:r>
              <w:t>○ Hospital / Emergency Room / EMS (911)</w:t>
            </w:r>
          </w:p>
        </w:tc>
      </w:tr>
      <w:tr w:rsidR="00B26348" w14:paraId="2B6AB0BB" w14:textId="77777777">
        <w:tc>
          <w:tcPr>
            <w:tcW w:w="10512" w:type="dxa"/>
          </w:tcPr>
          <w:p w14:paraId="24FD7B2A" w14:textId="77777777" w:rsidR="00B26348" w:rsidRDefault="00000000">
            <w:r>
              <w:t>○ After Hours / Urgent Care</w:t>
            </w:r>
          </w:p>
        </w:tc>
      </w:tr>
    </w:tbl>
    <w:p w14:paraId="370AD1CC" w14:textId="77777777" w:rsidR="00B26348" w:rsidRDefault="00B26348"/>
    <w:p w14:paraId="351F4D1C" w14:textId="77777777" w:rsidR="00B26348" w:rsidRDefault="00000000">
      <w:r>
        <w:rPr>
          <w:b/>
        </w:rPr>
        <w:t>65. First Aid Provider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CF46FF1" w14:textId="77777777">
        <w:tc>
          <w:tcPr>
            <w:tcW w:w="10512" w:type="dxa"/>
          </w:tcPr>
          <w:p w14:paraId="0CDE0863" w14:textId="77777777" w:rsidR="00B26348" w:rsidRDefault="00000000">
            <w:r>
              <w:t>○ Occucare</w:t>
            </w:r>
          </w:p>
        </w:tc>
      </w:tr>
      <w:tr w:rsidR="00B26348" w14:paraId="6450C5C8" w14:textId="77777777">
        <w:tc>
          <w:tcPr>
            <w:tcW w:w="10512" w:type="dxa"/>
          </w:tcPr>
          <w:p w14:paraId="08775050" w14:textId="77777777" w:rsidR="00B26348" w:rsidRDefault="00000000">
            <w:r>
              <w:t>○ Jobsite First Aid Provider (i.e. Project Site Nurse, etc.)</w:t>
            </w:r>
          </w:p>
        </w:tc>
      </w:tr>
      <w:tr w:rsidR="00B26348" w14:paraId="37988F93" w14:textId="77777777">
        <w:tc>
          <w:tcPr>
            <w:tcW w:w="10512" w:type="dxa"/>
          </w:tcPr>
          <w:p w14:paraId="09C076C1" w14:textId="77777777" w:rsidR="00B26348" w:rsidRDefault="00000000">
            <w:r>
              <w:t>○ Project personnel</w:t>
            </w:r>
          </w:p>
        </w:tc>
      </w:tr>
      <w:tr w:rsidR="00B26348" w14:paraId="19F3E932" w14:textId="77777777">
        <w:tc>
          <w:tcPr>
            <w:tcW w:w="10512" w:type="dxa"/>
          </w:tcPr>
          <w:p w14:paraId="72C8BC7C" w14:textId="77777777" w:rsidR="00B26348" w:rsidRDefault="00000000">
            <w:r>
              <w:t>○ Self administered</w:t>
            </w:r>
          </w:p>
        </w:tc>
      </w:tr>
    </w:tbl>
    <w:p w14:paraId="3D45D84A" w14:textId="77777777" w:rsidR="00B26348" w:rsidRDefault="00B26348"/>
    <w:p w14:paraId="3B876068" w14:textId="77777777" w:rsidR="00B26348" w:rsidRDefault="00000000">
      <w:r>
        <w:rPr>
          <w:b/>
        </w:rPr>
        <w:t>66. Treatment Outcome</w:t>
      </w:r>
      <w:r>
        <w:rPr>
          <w:i/>
          <w:color w:val="666666"/>
          <w:sz w:val="16"/>
        </w:rPr>
        <w:t xml:space="preserve">  [List Radio]</w:t>
      </w:r>
    </w:p>
    <w:p w14:paraId="538A413C" w14:textId="77777777" w:rsidR="00B26348" w:rsidRDefault="00000000">
      <w:pPr>
        <w:ind w:left="216"/>
      </w:pPr>
      <w:r>
        <w:rPr>
          <w:i/>
        </w:rPr>
        <w:t>STCKY Injury - Select SIF criteria from the box below.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80708B5" w14:textId="77777777">
        <w:tc>
          <w:tcPr>
            <w:tcW w:w="10512" w:type="dxa"/>
          </w:tcPr>
          <w:p w14:paraId="79F57143" w14:textId="77777777" w:rsidR="00B26348" w:rsidRDefault="00000000">
            <w:r>
              <w:t>○ First Aid</w:t>
            </w:r>
          </w:p>
        </w:tc>
      </w:tr>
      <w:tr w:rsidR="00B26348" w14:paraId="2D09A188" w14:textId="77777777">
        <w:tc>
          <w:tcPr>
            <w:tcW w:w="10512" w:type="dxa"/>
          </w:tcPr>
          <w:p w14:paraId="20E5DADA" w14:textId="77777777" w:rsidR="00B26348" w:rsidRDefault="00000000">
            <w:r>
              <w:t>○ Restricted Duty</w:t>
            </w:r>
          </w:p>
        </w:tc>
      </w:tr>
      <w:tr w:rsidR="00B26348" w14:paraId="7A5D3151" w14:textId="77777777">
        <w:tc>
          <w:tcPr>
            <w:tcW w:w="10512" w:type="dxa"/>
          </w:tcPr>
          <w:p w14:paraId="6586AB0E" w14:textId="77777777" w:rsidR="00B26348" w:rsidRDefault="00000000">
            <w:r>
              <w:t>○ Days Away from work / Lost Time</w:t>
            </w:r>
          </w:p>
        </w:tc>
      </w:tr>
      <w:tr w:rsidR="00B26348" w14:paraId="1D35E939" w14:textId="77777777">
        <w:tc>
          <w:tcPr>
            <w:tcW w:w="10512" w:type="dxa"/>
          </w:tcPr>
          <w:p w14:paraId="6439EC95" w14:textId="77777777" w:rsidR="00B26348" w:rsidRDefault="00000000">
            <w:r>
              <w:t>○ Other Recordable Criteria</w:t>
            </w:r>
            <w:r>
              <w:rPr>
                <w:i/>
              </w:rPr>
              <w:t xml:space="preserve"> - Other Recordable Criteria = prescriptions, therapy, etc., Anything other than Restricted Duty or Lost Time</w:t>
            </w:r>
          </w:p>
        </w:tc>
      </w:tr>
      <w:tr w:rsidR="00B26348" w14:paraId="2C2D35B0" w14:textId="77777777">
        <w:tc>
          <w:tcPr>
            <w:tcW w:w="10512" w:type="dxa"/>
          </w:tcPr>
          <w:p w14:paraId="3840E20F" w14:textId="77777777" w:rsidR="00B26348" w:rsidRDefault="00000000">
            <w:r>
              <w:t>○ STCKY Injury</w:t>
            </w:r>
            <w:r>
              <w:rPr>
                <w:i/>
              </w:rPr>
              <w:t xml:space="preserve"> - STCKY Injury - Life Threatening (LT) - Worker would not survive without medical intervention</w:t>
            </w:r>
          </w:p>
        </w:tc>
      </w:tr>
    </w:tbl>
    <w:p w14:paraId="5D716B6A" w14:textId="77777777" w:rsidR="00B26348" w:rsidRDefault="00B26348"/>
    <w:p w14:paraId="6332B07A" w14:textId="77777777" w:rsidR="00B26348" w:rsidRDefault="00000000">
      <w:r>
        <w:rPr>
          <w:b/>
        </w:rPr>
        <w:t>67. STCKY Injury - SIF Criteria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7F32585" w14:textId="77777777">
        <w:tc>
          <w:tcPr>
            <w:tcW w:w="5256" w:type="dxa"/>
          </w:tcPr>
          <w:p w14:paraId="2AA91289" w14:textId="77777777" w:rsidR="00B26348" w:rsidRDefault="00000000">
            <w:r>
              <w:t>○ Fatality</w:t>
            </w:r>
          </w:p>
        </w:tc>
        <w:tc>
          <w:tcPr>
            <w:tcW w:w="5256" w:type="dxa"/>
          </w:tcPr>
          <w:p w14:paraId="3338DFEC" w14:textId="77777777" w:rsidR="00B26348" w:rsidRDefault="00000000">
            <w:r>
              <w:t>○ Amputations (involving bone) excludes distal phalanx</w:t>
            </w:r>
          </w:p>
        </w:tc>
      </w:tr>
      <w:tr w:rsidR="00B26348" w14:paraId="30152F7F" w14:textId="77777777">
        <w:tc>
          <w:tcPr>
            <w:tcW w:w="5256" w:type="dxa"/>
          </w:tcPr>
          <w:p w14:paraId="35F32F6A" w14:textId="77777777" w:rsidR="00B26348" w:rsidRDefault="00000000">
            <w:r>
              <w:t>○ Head trauma that results in a traumatic brain injury (TBI)</w:t>
            </w:r>
          </w:p>
        </w:tc>
        <w:tc>
          <w:tcPr>
            <w:tcW w:w="5256" w:type="dxa"/>
          </w:tcPr>
          <w:p w14:paraId="4D6ED604" w14:textId="77777777" w:rsidR="00B26348" w:rsidRDefault="00000000">
            <w:r>
              <w:t>○ Injury or trauma to vital organs</w:t>
            </w:r>
          </w:p>
        </w:tc>
      </w:tr>
      <w:tr w:rsidR="00B26348" w14:paraId="2AC34533" w14:textId="77777777">
        <w:tc>
          <w:tcPr>
            <w:tcW w:w="5256" w:type="dxa"/>
          </w:tcPr>
          <w:p w14:paraId="37CBDF06" w14:textId="77777777" w:rsidR="00B26348" w:rsidRDefault="00000000">
            <w:r>
              <w:t>○ Bone fractures requiring surgery for repair, excluding fingers and toes</w:t>
            </w:r>
          </w:p>
        </w:tc>
        <w:tc>
          <w:tcPr>
            <w:tcW w:w="5256" w:type="dxa"/>
          </w:tcPr>
          <w:p w14:paraId="2337B263" w14:textId="77777777" w:rsidR="00B26348" w:rsidRDefault="00000000">
            <w:r>
              <w:t>○ Acute traumatic herniated disc with neurologic deficit</w:t>
            </w:r>
          </w:p>
        </w:tc>
      </w:tr>
      <w:tr w:rsidR="00B26348" w14:paraId="6BF6C4DC" w14:textId="77777777">
        <w:tc>
          <w:tcPr>
            <w:tcW w:w="5256" w:type="dxa"/>
          </w:tcPr>
          <w:p w14:paraId="20428913" w14:textId="77777777" w:rsidR="00B26348" w:rsidRDefault="00000000">
            <w:r>
              <w:t>○ 3rd degree burn requiring skin graft</w:t>
            </w:r>
          </w:p>
        </w:tc>
        <w:tc>
          <w:tcPr>
            <w:tcW w:w="5256" w:type="dxa"/>
          </w:tcPr>
          <w:p w14:paraId="339165AF" w14:textId="77777777" w:rsidR="00B26348" w:rsidRDefault="00000000">
            <w:r>
              <w:t>○ Eye injuries resulting in permanent vision loss or change in vision</w:t>
            </w:r>
          </w:p>
        </w:tc>
      </w:tr>
      <w:tr w:rsidR="00B26348" w14:paraId="2A99C2F7" w14:textId="77777777">
        <w:tc>
          <w:tcPr>
            <w:tcW w:w="5256" w:type="dxa"/>
          </w:tcPr>
          <w:p w14:paraId="74EB2767" w14:textId="77777777" w:rsidR="00B26348" w:rsidRDefault="00000000">
            <w:r>
              <w:t>○ High pressure injection injuries requiring surgical debridement and irrigation</w:t>
            </w:r>
          </w:p>
        </w:tc>
        <w:tc>
          <w:tcPr>
            <w:tcW w:w="5256" w:type="dxa"/>
          </w:tcPr>
          <w:p w14:paraId="7C538171" w14:textId="77777777" w:rsidR="00B26348" w:rsidRDefault="00000000">
            <w:r>
              <w:t>○ Heat Stroke – Medically diagnosed</w:t>
            </w:r>
          </w:p>
        </w:tc>
      </w:tr>
      <w:tr w:rsidR="00B26348" w14:paraId="0DA3919F" w14:textId="77777777">
        <w:tc>
          <w:tcPr>
            <w:tcW w:w="5256" w:type="dxa"/>
          </w:tcPr>
          <w:p w14:paraId="67D93B65" w14:textId="77777777" w:rsidR="00B26348" w:rsidRDefault="00000000">
            <w:r>
              <w:t>○ Electrical Contact Injury – Resulting in life-threatening cardiac, neurological, or burn injuries requiring emergency or hospital-level care</w:t>
            </w:r>
          </w:p>
        </w:tc>
        <w:tc>
          <w:tcPr>
            <w:tcW w:w="5256" w:type="dxa"/>
          </w:tcPr>
          <w:p w14:paraId="13C87E57" w14:textId="77777777" w:rsidR="00B26348" w:rsidRDefault="00000000">
            <w:r>
              <w:t>○ Vascular trauma requiring surgery</w:t>
            </w:r>
          </w:p>
        </w:tc>
      </w:tr>
      <w:tr w:rsidR="00B26348" w14:paraId="5EEAFA58" w14:textId="77777777">
        <w:tc>
          <w:tcPr>
            <w:tcW w:w="5256" w:type="dxa"/>
          </w:tcPr>
          <w:p w14:paraId="57163536" w14:textId="77777777" w:rsidR="00B26348" w:rsidRDefault="00000000">
            <w:r>
              <w:t>○ Acute chemical or radiological exposure resulting in injury to vital organs</w:t>
            </w:r>
          </w:p>
        </w:tc>
        <w:tc>
          <w:tcPr>
            <w:tcW w:w="5256" w:type="dxa"/>
          </w:tcPr>
          <w:p w14:paraId="0A043828" w14:textId="77777777" w:rsidR="00B26348" w:rsidRDefault="00000000">
            <w:r>
              <w:t>○ Other Injuries</w:t>
            </w:r>
          </w:p>
        </w:tc>
      </w:tr>
    </w:tbl>
    <w:p w14:paraId="7792FB6D" w14:textId="77777777" w:rsidR="00B26348" w:rsidRDefault="00B26348"/>
    <w:p w14:paraId="5CC46F4B" w14:textId="77777777" w:rsidR="00B26348" w:rsidRDefault="00000000">
      <w:r>
        <w:rPr>
          <w:b/>
        </w:rPr>
        <w:t>68. Injury Classification: First Aid</w:t>
      </w:r>
      <w:r>
        <w:rPr>
          <w:i/>
          <w:color w:val="666666"/>
          <w:sz w:val="16"/>
        </w:rPr>
        <w:t xml:space="preserve">  [Text Label]</w:t>
      </w:r>
    </w:p>
    <w:p w14:paraId="76EE8342" w14:textId="77777777" w:rsidR="00B26348" w:rsidRDefault="00000000">
      <w:r>
        <w:t>Response: ________________________________________________________________________________</w:t>
      </w:r>
    </w:p>
    <w:p w14:paraId="372E7436" w14:textId="77777777" w:rsidR="00B26348" w:rsidRDefault="00000000">
      <w:r>
        <w:t>__________________________________________________________________________________________</w:t>
      </w:r>
    </w:p>
    <w:p w14:paraId="0C2D1190" w14:textId="77777777" w:rsidR="00B26348" w:rsidRDefault="00000000">
      <w:r>
        <w:t>__________________________________________________________________________________________</w:t>
      </w:r>
    </w:p>
    <w:p w14:paraId="380781E7" w14:textId="77777777" w:rsidR="00B26348" w:rsidRDefault="00000000">
      <w:r>
        <w:t>__________________________________________________________________________________________</w:t>
      </w:r>
    </w:p>
    <w:p w14:paraId="130F446D" w14:textId="77777777" w:rsidR="00B26348" w:rsidRDefault="00000000">
      <w:r>
        <w:rPr>
          <w:b/>
        </w:rPr>
        <w:t>69. Injury Classification: Recordable</w:t>
      </w:r>
      <w:r>
        <w:rPr>
          <w:i/>
          <w:color w:val="666666"/>
          <w:sz w:val="16"/>
        </w:rPr>
        <w:t xml:space="preserve">  [Text Label]</w:t>
      </w:r>
    </w:p>
    <w:p w14:paraId="4BC0C457" w14:textId="77777777" w:rsidR="00B26348" w:rsidRDefault="00000000">
      <w:r>
        <w:t>Response: ________________________________________________________________________________</w:t>
      </w:r>
    </w:p>
    <w:p w14:paraId="3D392708" w14:textId="77777777" w:rsidR="00B26348" w:rsidRDefault="00000000">
      <w:r>
        <w:t>__________________________________________________________________________________________</w:t>
      </w:r>
    </w:p>
    <w:p w14:paraId="549B272F" w14:textId="77777777" w:rsidR="00B26348" w:rsidRDefault="00000000">
      <w:r>
        <w:t>__________________________________________________________________________________________</w:t>
      </w:r>
    </w:p>
    <w:p w14:paraId="5F3B28A3" w14:textId="77777777" w:rsidR="00B26348" w:rsidRDefault="00000000">
      <w:r>
        <w:t>__________________________________________________________________________________________</w:t>
      </w:r>
    </w:p>
    <w:p w14:paraId="7B92EB00" w14:textId="77777777" w:rsidR="00B26348" w:rsidRDefault="00000000">
      <w:r>
        <w:rPr>
          <w:b/>
        </w:rPr>
        <w:t>70. Does this injury require reporting per "1904 Subpart E - Reporting Fatality, Injury and Illness Information to the Government"?</w:t>
      </w:r>
      <w:r>
        <w:rPr>
          <w:i/>
          <w:color w:val="666666"/>
          <w:sz w:val="16"/>
        </w:rPr>
        <w:t xml:space="preserve">  [Choice]</w:t>
      </w:r>
    </w:p>
    <w:p w14:paraId="4E4E4D85" w14:textId="77777777" w:rsidR="00B26348" w:rsidRDefault="00000000">
      <w:pPr>
        <w:ind w:left="216"/>
      </w:pPr>
      <w:r>
        <w:rPr>
          <w:i/>
        </w:rPr>
        <w:t>All employers are required to notify OSHA when an employee is killed on the job or suffers a work-related hospitalization, amputation, or loss of an eye.</w:t>
      </w:r>
      <w:r>
        <w:rPr>
          <w:i/>
        </w:rPr>
        <w:br/>
        <w:t>A fatality must be reported within 8 hours.</w:t>
      </w:r>
      <w:r>
        <w:rPr>
          <w:i/>
        </w:rPr>
        <w:br/>
        <w:t>An in-patient hospitalization, amputation, or eye loss must be reported within 24 hours.</w:t>
      </w:r>
      <w:r>
        <w:rPr>
          <w:i/>
        </w:rPr>
        <w:br/>
        <w:t>https://www.osha.gov/laws-regs/regulations/standardnumber/1904/1904.39 (https://www.osha.gov/laws-regs/regulations/standardnumber/1904/1904.39)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08BF261" w14:textId="77777777">
        <w:tc>
          <w:tcPr>
            <w:tcW w:w="10512" w:type="dxa"/>
          </w:tcPr>
          <w:p w14:paraId="2D00BE29" w14:textId="77777777" w:rsidR="00B26348" w:rsidRDefault="00000000">
            <w:r>
              <w:t>○ Yes</w:t>
            </w:r>
          </w:p>
        </w:tc>
      </w:tr>
      <w:tr w:rsidR="00B26348" w14:paraId="5E23B945" w14:textId="77777777">
        <w:tc>
          <w:tcPr>
            <w:tcW w:w="10512" w:type="dxa"/>
          </w:tcPr>
          <w:p w14:paraId="63DE31A7" w14:textId="77777777" w:rsidR="00B26348" w:rsidRDefault="00000000">
            <w:r>
              <w:t>○ No</w:t>
            </w:r>
          </w:p>
        </w:tc>
      </w:tr>
    </w:tbl>
    <w:p w14:paraId="1B877199" w14:textId="77777777" w:rsidR="00B26348" w:rsidRDefault="00B26348"/>
    <w:p w14:paraId="361DB2C7" w14:textId="77777777" w:rsidR="00B26348" w:rsidRDefault="00000000">
      <w:r>
        <w:rPr>
          <w:b/>
        </w:rPr>
        <w:t>71. Clinic Hospital Name</w:t>
      </w:r>
      <w:r>
        <w:rPr>
          <w:i/>
          <w:color w:val="666666"/>
          <w:sz w:val="16"/>
        </w:rPr>
        <w:t xml:space="preserve">  [Text Short]</w:t>
      </w:r>
    </w:p>
    <w:p w14:paraId="2C605EFA" w14:textId="77777777" w:rsidR="00B26348" w:rsidRDefault="00000000">
      <w:r>
        <w:t>Response: ________________________________________________________________________________</w:t>
      </w:r>
    </w:p>
    <w:p w14:paraId="082858C4" w14:textId="77777777" w:rsidR="00B26348" w:rsidRDefault="00000000">
      <w:r>
        <w:t>__________________________________________________________________________________________</w:t>
      </w:r>
    </w:p>
    <w:p w14:paraId="0EE216AC" w14:textId="77777777" w:rsidR="00B26348" w:rsidRDefault="00000000">
      <w:r>
        <w:rPr>
          <w:b/>
        </w:rPr>
        <w:t>72. Clinic Hospital Address</w:t>
      </w:r>
      <w:r>
        <w:rPr>
          <w:i/>
          <w:color w:val="666666"/>
          <w:sz w:val="16"/>
        </w:rPr>
        <w:t xml:space="preserve">  [Text Short]</w:t>
      </w:r>
    </w:p>
    <w:p w14:paraId="128C7232" w14:textId="77777777" w:rsidR="00B26348" w:rsidRDefault="00000000">
      <w:r>
        <w:t>Response: ________________________________________________________________________________</w:t>
      </w:r>
    </w:p>
    <w:p w14:paraId="31059400" w14:textId="77777777" w:rsidR="00B26348" w:rsidRDefault="00000000">
      <w:r>
        <w:t>__________________________________________________________________________________________</w:t>
      </w:r>
    </w:p>
    <w:p w14:paraId="3E0B8171" w14:textId="77777777" w:rsidR="00B26348" w:rsidRDefault="00000000">
      <w:r>
        <w:rPr>
          <w:b/>
        </w:rPr>
        <w:t>73. Clinic Hospital Phone Number</w:t>
      </w:r>
      <w:r>
        <w:rPr>
          <w:i/>
          <w:color w:val="666666"/>
          <w:sz w:val="16"/>
        </w:rPr>
        <w:t xml:space="preserve">  [Text Short]</w:t>
      </w:r>
    </w:p>
    <w:p w14:paraId="5A71A3CA" w14:textId="77777777" w:rsidR="00B26348" w:rsidRDefault="00000000">
      <w:r>
        <w:t>Response: ________________________________________________________________________________</w:t>
      </w:r>
    </w:p>
    <w:p w14:paraId="54A5711F" w14:textId="77777777" w:rsidR="00B26348" w:rsidRDefault="00000000">
      <w:r>
        <w:t>__________________________________________________________________________________________</w:t>
      </w:r>
    </w:p>
    <w:p w14:paraId="69F18BF3" w14:textId="77777777" w:rsidR="00B26348" w:rsidRDefault="00000000">
      <w:r>
        <w:rPr>
          <w:b/>
        </w:rPr>
        <w:t>74. First day of lost time</w:t>
      </w:r>
      <w:r>
        <w:rPr>
          <w:i/>
          <w:color w:val="666666"/>
          <w:sz w:val="16"/>
        </w:rPr>
        <w:t xml:space="preserve">  [Date]</w:t>
      </w:r>
    </w:p>
    <w:p w14:paraId="7292D35F" w14:textId="77777777" w:rsidR="00B26348" w:rsidRDefault="00000000">
      <w:r>
        <w:t>Date: __________________________________________________________________________________________</w:t>
      </w:r>
    </w:p>
    <w:p w14:paraId="05C3EB83" w14:textId="77777777" w:rsidR="00B26348" w:rsidRDefault="00000000">
      <w:r>
        <w:rPr>
          <w:b/>
        </w:rPr>
        <w:t>75. Has lost time ended?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0E7570F" w14:textId="77777777">
        <w:tc>
          <w:tcPr>
            <w:tcW w:w="10512" w:type="dxa"/>
          </w:tcPr>
          <w:p w14:paraId="482EA7C7" w14:textId="77777777" w:rsidR="00B26348" w:rsidRDefault="00000000">
            <w:r>
              <w:t>○ Yes, returned to regular duty</w:t>
            </w:r>
          </w:p>
        </w:tc>
      </w:tr>
      <w:tr w:rsidR="00B26348" w14:paraId="54E3A6AD" w14:textId="77777777">
        <w:tc>
          <w:tcPr>
            <w:tcW w:w="10512" w:type="dxa"/>
          </w:tcPr>
          <w:p w14:paraId="0603A528" w14:textId="77777777" w:rsidR="00B26348" w:rsidRDefault="00000000">
            <w:r>
              <w:t>○ Yes, returned to modified duty</w:t>
            </w:r>
          </w:p>
        </w:tc>
      </w:tr>
      <w:tr w:rsidR="00B26348" w14:paraId="4FE04816" w14:textId="77777777">
        <w:tc>
          <w:tcPr>
            <w:tcW w:w="10512" w:type="dxa"/>
          </w:tcPr>
          <w:p w14:paraId="3C7E2F10" w14:textId="77777777" w:rsidR="00B26348" w:rsidRDefault="00000000">
            <w:r>
              <w:t>○ Yes, employee was terminated</w:t>
            </w:r>
          </w:p>
        </w:tc>
      </w:tr>
      <w:tr w:rsidR="00B26348" w14:paraId="5ACB6A69" w14:textId="77777777">
        <w:tc>
          <w:tcPr>
            <w:tcW w:w="10512" w:type="dxa"/>
          </w:tcPr>
          <w:p w14:paraId="6A3A5493" w14:textId="77777777" w:rsidR="00B26348" w:rsidRDefault="00000000">
            <w:r>
              <w:t>○ No, employee is currently on lost time</w:t>
            </w:r>
          </w:p>
        </w:tc>
      </w:tr>
    </w:tbl>
    <w:p w14:paraId="48BE2446" w14:textId="77777777" w:rsidR="00B26348" w:rsidRDefault="00B26348"/>
    <w:p w14:paraId="41825B02" w14:textId="77777777" w:rsidR="00B26348" w:rsidRDefault="00000000">
      <w:r>
        <w:rPr>
          <w:b/>
        </w:rPr>
        <w:t>76. First day of modified duty</w:t>
      </w:r>
      <w:r>
        <w:rPr>
          <w:i/>
          <w:color w:val="666666"/>
          <w:sz w:val="16"/>
        </w:rPr>
        <w:t xml:space="preserve">  [Date]</w:t>
      </w:r>
    </w:p>
    <w:p w14:paraId="40EA43CD" w14:textId="77777777" w:rsidR="00B26348" w:rsidRDefault="00000000">
      <w:r>
        <w:t>Date: __________________________________________________________________________________________</w:t>
      </w:r>
    </w:p>
    <w:p w14:paraId="7637F4C6" w14:textId="77777777" w:rsidR="00B26348" w:rsidRDefault="00000000">
      <w:r>
        <w:rPr>
          <w:b/>
        </w:rPr>
        <w:t>77. Date returned to modified duty</w:t>
      </w:r>
      <w:r>
        <w:rPr>
          <w:i/>
          <w:color w:val="666666"/>
          <w:sz w:val="16"/>
        </w:rPr>
        <w:t xml:space="preserve">  [Date]</w:t>
      </w:r>
    </w:p>
    <w:p w14:paraId="5BB63FF2" w14:textId="77777777" w:rsidR="00B26348" w:rsidRDefault="00000000">
      <w:r>
        <w:t>Date: __________________________________________________________________________________________</w:t>
      </w:r>
    </w:p>
    <w:p w14:paraId="79C01608" w14:textId="77777777" w:rsidR="00B26348" w:rsidRDefault="00000000">
      <w:r>
        <w:rPr>
          <w:b/>
        </w:rPr>
        <w:t>78. Date returned to regular work</w:t>
      </w:r>
      <w:r>
        <w:rPr>
          <w:i/>
          <w:color w:val="666666"/>
          <w:sz w:val="16"/>
        </w:rPr>
        <w:t xml:space="preserve">  [Date]</w:t>
      </w:r>
    </w:p>
    <w:p w14:paraId="591A190E" w14:textId="77777777" w:rsidR="00B26348" w:rsidRDefault="00000000">
      <w:r>
        <w:t>Date: __________________________________________________________________________________________</w:t>
      </w:r>
    </w:p>
    <w:p w14:paraId="59401A82" w14:textId="77777777" w:rsidR="00B26348" w:rsidRDefault="00000000">
      <w:r>
        <w:rPr>
          <w:b/>
        </w:rPr>
        <w:t>79. Employment Termination Date</w:t>
      </w:r>
      <w:r>
        <w:rPr>
          <w:i/>
          <w:color w:val="666666"/>
          <w:sz w:val="16"/>
        </w:rPr>
        <w:t xml:space="preserve">  [Date]</w:t>
      </w:r>
    </w:p>
    <w:p w14:paraId="0B45C0B3" w14:textId="77777777" w:rsidR="00B26348" w:rsidRDefault="00000000">
      <w:r>
        <w:t>Date: __________________________________________________________________________________________</w:t>
      </w:r>
    </w:p>
    <w:p w14:paraId="0DFE53D8" w14:textId="77777777" w:rsidR="00B26348" w:rsidRDefault="00000000">
      <w:r>
        <w:rPr>
          <w:b/>
        </w:rPr>
        <w:t>80. Miscellaneous Injury Notes / Other Recordable Criteria:</w:t>
      </w:r>
      <w:r>
        <w:rPr>
          <w:i/>
          <w:color w:val="666666"/>
          <w:sz w:val="16"/>
        </w:rPr>
        <w:t xml:space="preserve">  [Text Short]</w:t>
      </w:r>
    </w:p>
    <w:p w14:paraId="70E33D83" w14:textId="77777777" w:rsidR="00B26348" w:rsidRDefault="00000000">
      <w:r>
        <w:t>Response: ________________________________________________________________________________</w:t>
      </w:r>
    </w:p>
    <w:p w14:paraId="58BBC5B2" w14:textId="77777777" w:rsidR="00B26348" w:rsidRDefault="00000000">
      <w:r>
        <w:t>__________________________________________________________________________________________</w:t>
      </w:r>
    </w:p>
    <w:p w14:paraId="369C284A" w14:textId="77777777" w:rsidR="00B26348" w:rsidRDefault="00000000">
      <w:r>
        <w:rPr>
          <w:b/>
        </w:rPr>
        <w:t>81. Employee Number</w:t>
      </w:r>
      <w:r>
        <w:rPr>
          <w:i/>
          <w:color w:val="666666"/>
          <w:sz w:val="16"/>
        </w:rPr>
        <w:t xml:space="preserve">  [Text Short]</w:t>
      </w:r>
    </w:p>
    <w:p w14:paraId="1FC26492" w14:textId="77777777" w:rsidR="00B26348" w:rsidRDefault="00000000">
      <w:pPr>
        <w:ind w:left="216"/>
      </w:pPr>
      <w:r>
        <w:rPr>
          <w:i/>
        </w:rPr>
        <w:t>Input a single 0 if employee number cannot be obtained</w:t>
      </w:r>
    </w:p>
    <w:p w14:paraId="7F98E5AA" w14:textId="77777777" w:rsidR="00B26348" w:rsidRDefault="00000000">
      <w:r>
        <w:t>Response: ________________________________________________________________________________</w:t>
      </w:r>
    </w:p>
    <w:p w14:paraId="27AFA68B" w14:textId="77777777" w:rsidR="00B26348" w:rsidRDefault="00000000">
      <w:r>
        <w:t>__________________________________________________________________________________________</w:t>
      </w:r>
    </w:p>
    <w:p w14:paraId="1894D8AC" w14:textId="77777777" w:rsidR="00B26348" w:rsidRDefault="00000000">
      <w:r>
        <w:rPr>
          <w:b/>
        </w:rPr>
        <w:t>82. Date of Birth</w:t>
      </w:r>
      <w:r>
        <w:rPr>
          <w:i/>
          <w:color w:val="666666"/>
          <w:sz w:val="16"/>
        </w:rPr>
        <w:t xml:space="preserve">  [Date]</w:t>
      </w:r>
    </w:p>
    <w:p w14:paraId="2148FE7A" w14:textId="77777777" w:rsidR="00B26348" w:rsidRDefault="00000000">
      <w:pPr>
        <w:ind w:left="216"/>
      </w:pPr>
      <w:r>
        <w:rPr>
          <w:i/>
        </w:rPr>
        <w:t>Input date of 1/1/1911 if unknown</w:t>
      </w:r>
    </w:p>
    <w:p w14:paraId="08574672" w14:textId="77777777" w:rsidR="00B26348" w:rsidRDefault="00000000">
      <w:r>
        <w:t>Date: __________________________________________________________________________________________</w:t>
      </w:r>
    </w:p>
    <w:p w14:paraId="173638C4" w14:textId="77777777" w:rsidR="00B26348" w:rsidRDefault="00000000">
      <w:r>
        <w:rPr>
          <w:b/>
        </w:rPr>
        <w:t>83. Date of Hire</w:t>
      </w:r>
      <w:r>
        <w:rPr>
          <w:i/>
          <w:color w:val="666666"/>
          <w:sz w:val="16"/>
        </w:rPr>
        <w:t xml:space="preserve">  [Date]</w:t>
      </w:r>
    </w:p>
    <w:p w14:paraId="162C7745" w14:textId="77777777" w:rsidR="00B26348" w:rsidRDefault="00000000">
      <w:r>
        <w:t>Date: __________________________________________________________________________________________</w:t>
      </w:r>
    </w:p>
    <w:p w14:paraId="42E85128" w14:textId="77777777" w:rsidR="00B26348" w:rsidRDefault="00000000">
      <w:r>
        <w:rPr>
          <w:b/>
        </w:rPr>
        <w:t>84. Current, Physical Address (Street name &amp; number, city, state, zip)</w:t>
      </w:r>
      <w:r>
        <w:rPr>
          <w:i/>
          <w:color w:val="666666"/>
          <w:sz w:val="16"/>
        </w:rPr>
        <w:t xml:space="preserve">  [Text Short]</w:t>
      </w:r>
    </w:p>
    <w:p w14:paraId="657E431F" w14:textId="77777777" w:rsidR="00B26348" w:rsidRDefault="00000000">
      <w:r>
        <w:t>Response: ________________________________________________________________________________</w:t>
      </w:r>
    </w:p>
    <w:p w14:paraId="37E1E310" w14:textId="77777777" w:rsidR="00B26348" w:rsidRDefault="00000000">
      <w:r>
        <w:t>__________________________________________________________________________________________</w:t>
      </w:r>
    </w:p>
    <w:p w14:paraId="6FD0BEBE" w14:textId="77777777" w:rsidR="00B26348" w:rsidRDefault="00000000">
      <w:r>
        <w:rPr>
          <w:b/>
        </w:rPr>
        <w:t>85. Hourly Wage</w:t>
      </w:r>
      <w:r>
        <w:rPr>
          <w:i/>
          <w:color w:val="666666"/>
          <w:sz w:val="16"/>
        </w:rPr>
        <w:t xml:space="preserve">  [Number]</w:t>
      </w:r>
    </w:p>
    <w:p w14:paraId="36326860" w14:textId="77777777" w:rsidR="00B26348" w:rsidRDefault="00000000">
      <w:pPr>
        <w:ind w:left="216"/>
      </w:pPr>
      <w:r>
        <w:rPr>
          <w:i/>
        </w:rPr>
        <w:t>Input 1 if unknown</w:t>
      </w:r>
    </w:p>
    <w:p w14:paraId="46DAED56" w14:textId="77777777" w:rsidR="00B26348" w:rsidRDefault="00000000">
      <w:r>
        <w:t>Number: __________________________________________________________________________________________</w:t>
      </w:r>
    </w:p>
    <w:p w14:paraId="57CFDA80" w14:textId="77777777" w:rsidR="00B26348" w:rsidRDefault="00000000">
      <w:r>
        <w:rPr>
          <w:b/>
        </w:rPr>
        <w:t>86. Side of Body Injured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5F68BE9" w14:textId="77777777">
        <w:tc>
          <w:tcPr>
            <w:tcW w:w="10512" w:type="dxa"/>
          </w:tcPr>
          <w:p w14:paraId="5BFE4DAB" w14:textId="77777777" w:rsidR="00B26348" w:rsidRDefault="00000000">
            <w:r>
              <w:t>○ Right</w:t>
            </w:r>
          </w:p>
        </w:tc>
      </w:tr>
      <w:tr w:rsidR="00B26348" w14:paraId="3C562B9D" w14:textId="77777777">
        <w:tc>
          <w:tcPr>
            <w:tcW w:w="10512" w:type="dxa"/>
          </w:tcPr>
          <w:p w14:paraId="1E624DFA" w14:textId="77777777" w:rsidR="00B26348" w:rsidRDefault="00000000">
            <w:r>
              <w:t>○ Left</w:t>
            </w:r>
          </w:p>
        </w:tc>
      </w:tr>
      <w:tr w:rsidR="00B26348" w14:paraId="6FC14968" w14:textId="77777777">
        <w:tc>
          <w:tcPr>
            <w:tcW w:w="10512" w:type="dxa"/>
          </w:tcPr>
          <w:p w14:paraId="50D3FDED" w14:textId="77777777" w:rsidR="00B26348" w:rsidRDefault="00000000">
            <w:r>
              <w:t>○ Both</w:t>
            </w:r>
          </w:p>
        </w:tc>
      </w:tr>
    </w:tbl>
    <w:p w14:paraId="652A1297" w14:textId="77777777" w:rsidR="00B26348" w:rsidRDefault="00B26348"/>
    <w:p w14:paraId="1A1815C8" w14:textId="77777777" w:rsidR="00B26348" w:rsidRDefault="00000000">
      <w:r>
        <w:rPr>
          <w:b/>
        </w:rPr>
        <w:t>87. Gender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FABF5B4" w14:textId="77777777">
        <w:tc>
          <w:tcPr>
            <w:tcW w:w="10512" w:type="dxa"/>
          </w:tcPr>
          <w:p w14:paraId="290854DA" w14:textId="77777777" w:rsidR="00B26348" w:rsidRDefault="00000000">
            <w:r>
              <w:t>○ Male</w:t>
            </w:r>
          </w:p>
        </w:tc>
      </w:tr>
      <w:tr w:rsidR="00B26348" w14:paraId="1E539227" w14:textId="77777777">
        <w:tc>
          <w:tcPr>
            <w:tcW w:w="10512" w:type="dxa"/>
          </w:tcPr>
          <w:p w14:paraId="42FDD14F" w14:textId="77777777" w:rsidR="00B26348" w:rsidRDefault="00000000">
            <w:r>
              <w:t>○ Female</w:t>
            </w:r>
          </w:p>
        </w:tc>
      </w:tr>
    </w:tbl>
    <w:p w14:paraId="071A9C77" w14:textId="77777777" w:rsidR="00B26348" w:rsidRDefault="00B26348"/>
    <w:p w14:paraId="22F140D9" w14:textId="77777777" w:rsidR="00B26348" w:rsidRDefault="00000000">
      <w:r>
        <w:rPr>
          <w:b/>
        </w:rPr>
        <w:t>88. Name of physician or healthcare professional</w:t>
      </w:r>
      <w:r>
        <w:rPr>
          <w:i/>
          <w:color w:val="666666"/>
          <w:sz w:val="16"/>
        </w:rPr>
        <w:t xml:space="preserve">  [Text Short]</w:t>
      </w:r>
    </w:p>
    <w:p w14:paraId="1C51807A" w14:textId="77777777" w:rsidR="00B26348" w:rsidRDefault="00000000">
      <w:r>
        <w:t>Response: ________________________________________________________________________________</w:t>
      </w:r>
    </w:p>
    <w:p w14:paraId="7DBA9245" w14:textId="77777777" w:rsidR="00B26348" w:rsidRDefault="00000000">
      <w:r>
        <w:t>__________________________________________________________________________________________</w:t>
      </w:r>
    </w:p>
    <w:p w14:paraId="798A6BFB" w14:textId="77777777" w:rsidR="00B26348" w:rsidRDefault="00000000">
      <w:r>
        <w:rPr>
          <w:b/>
        </w:rPr>
        <w:t>89. Was employee hospitalized overnight as an in-patient?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20C33A" w14:textId="77777777">
        <w:tc>
          <w:tcPr>
            <w:tcW w:w="10512" w:type="dxa"/>
          </w:tcPr>
          <w:p w14:paraId="4E5D7365" w14:textId="77777777" w:rsidR="00B26348" w:rsidRDefault="00000000">
            <w:r>
              <w:t>○ Yes</w:t>
            </w:r>
          </w:p>
        </w:tc>
      </w:tr>
      <w:tr w:rsidR="00B26348" w14:paraId="7347D33D" w14:textId="77777777">
        <w:tc>
          <w:tcPr>
            <w:tcW w:w="10512" w:type="dxa"/>
          </w:tcPr>
          <w:p w14:paraId="6DEE8A98" w14:textId="77777777" w:rsidR="00B26348" w:rsidRDefault="00000000">
            <w:r>
              <w:t>○ No</w:t>
            </w:r>
          </w:p>
        </w:tc>
      </w:tr>
    </w:tbl>
    <w:p w14:paraId="257FCC43" w14:textId="77777777" w:rsidR="00B26348" w:rsidRDefault="00B26348"/>
    <w:p w14:paraId="32CBFEFB" w14:textId="77777777" w:rsidR="00B26348" w:rsidRDefault="00000000">
      <w:r>
        <w:rPr>
          <w:b/>
        </w:rPr>
        <w:t>90. What was the employee doing just before the incident occurred?</w:t>
      </w:r>
      <w:r>
        <w:rPr>
          <w:i/>
          <w:color w:val="666666"/>
          <w:sz w:val="16"/>
        </w:rPr>
        <w:t xml:space="preserve">  [Text Short]</w:t>
      </w:r>
    </w:p>
    <w:p w14:paraId="5701B873" w14:textId="77777777" w:rsidR="00B26348" w:rsidRDefault="00000000">
      <w:r>
        <w:t>Response: ________________________________________________________________________________</w:t>
      </w:r>
    </w:p>
    <w:p w14:paraId="780E08BD" w14:textId="77777777" w:rsidR="00B26348" w:rsidRDefault="00000000">
      <w:r>
        <w:t>__________________________________________________________________________________________</w:t>
      </w:r>
    </w:p>
    <w:p w14:paraId="4D722941" w14:textId="77777777" w:rsidR="00B26348" w:rsidRDefault="00000000">
      <w:r>
        <w:rPr>
          <w:b/>
        </w:rPr>
        <w:t>91. If the employee died, when did death occur?</w:t>
      </w:r>
      <w:r>
        <w:rPr>
          <w:i/>
          <w:color w:val="666666"/>
          <w:sz w:val="16"/>
        </w:rPr>
        <w:t xml:space="preserve">  [Date time]</w:t>
      </w:r>
    </w:p>
    <w:p w14:paraId="2FA5805A" w14:textId="77777777" w:rsidR="00B26348" w:rsidRDefault="00000000">
      <w:r>
        <w:t>Date/time: __________________________________________________________________________________________</w:t>
      </w:r>
    </w:p>
    <w:p w14:paraId="7B39B916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